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E6E" w:rsidRPr="001D7FC2" w:rsidRDefault="00BD0E6E" w:rsidP="00BD0E6E">
      <w:pPr>
        <w:spacing w:after="0" w:line="240" w:lineRule="auto"/>
        <w:ind w:left="5529"/>
        <w:rPr>
          <w:rFonts w:ascii="Times New Roman" w:eastAsia="Times New Roman" w:hAnsi="Times New Roman" w:cs="Times New Roman"/>
          <w:bCs/>
          <w:sz w:val="24"/>
          <w:szCs w:val="24"/>
        </w:rPr>
      </w:pPr>
      <w:bookmarkStart w:id="0" w:name="bookmark0"/>
      <w:r w:rsidRPr="001D7FC2">
        <w:rPr>
          <w:rFonts w:ascii="Times New Roman" w:eastAsia="Times New Roman" w:hAnsi="Times New Roman" w:cs="Times New Roman"/>
          <w:bCs/>
          <w:sz w:val="24"/>
          <w:szCs w:val="24"/>
        </w:rPr>
        <w:t xml:space="preserve">Утверждено: </w:t>
      </w:r>
      <w:r w:rsidRPr="001D7FC2">
        <w:rPr>
          <w:rFonts w:ascii="Times New Roman" w:eastAsia="Times New Roman" w:hAnsi="Times New Roman" w:cs="Times New Roman"/>
          <w:bCs/>
          <w:sz w:val="24"/>
          <w:szCs w:val="24"/>
        </w:rPr>
        <w:br/>
        <w:t>Директор МБОУ ООШ № 23</w:t>
      </w:r>
      <w:r w:rsidRPr="001D7FC2">
        <w:rPr>
          <w:rFonts w:ascii="Times New Roman" w:eastAsia="Times New Roman" w:hAnsi="Times New Roman" w:cs="Times New Roman"/>
          <w:bCs/>
          <w:sz w:val="24"/>
          <w:szCs w:val="24"/>
        </w:rPr>
        <w:br/>
        <w:t>Е.Н. Казарина</w:t>
      </w:r>
    </w:p>
    <w:p w:rsidR="00BD0E6E" w:rsidRPr="001D7FC2" w:rsidRDefault="00BD0E6E" w:rsidP="00BD0E6E">
      <w:pPr>
        <w:spacing w:after="0" w:line="240" w:lineRule="auto"/>
        <w:ind w:left="5529"/>
        <w:rPr>
          <w:rFonts w:ascii="Times New Roman" w:eastAsia="Times New Roman" w:hAnsi="Times New Roman" w:cs="Times New Roman"/>
          <w:bCs/>
          <w:sz w:val="24"/>
          <w:szCs w:val="24"/>
        </w:rPr>
      </w:pPr>
      <w:r w:rsidRPr="001D7FC2">
        <w:rPr>
          <w:rFonts w:ascii="Times New Roman" w:eastAsia="Times New Roman" w:hAnsi="Times New Roman" w:cs="Times New Roman"/>
          <w:bCs/>
          <w:sz w:val="24"/>
          <w:szCs w:val="24"/>
        </w:rPr>
        <w:t>______________ 20__ г</w:t>
      </w:r>
      <w:r w:rsidRPr="001D7FC2">
        <w:rPr>
          <w:rFonts w:ascii="Times New Roman" w:eastAsia="Times New Roman" w:hAnsi="Times New Roman" w:cs="Times New Roman"/>
          <w:bCs/>
          <w:sz w:val="24"/>
          <w:szCs w:val="24"/>
        </w:rPr>
        <w:br/>
        <w:t>Протокол заседания педсовета</w:t>
      </w:r>
    </w:p>
    <w:p w:rsidR="00BD0E6E" w:rsidRPr="001D7FC2" w:rsidRDefault="00BD0E6E" w:rsidP="00BD0E6E">
      <w:pPr>
        <w:spacing w:after="0" w:line="240" w:lineRule="auto"/>
        <w:ind w:left="5529"/>
        <w:rPr>
          <w:rFonts w:ascii="Times New Roman" w:eastAsia="Times New Roman" w:hAnsi="Times New Roman" w:cs="Times New Roman"/>
          <w:b/>
          <w:sz w:val="24"/>
          <w:szCs w:val="24"/>
        </w:rPr>
      </w:pPr>
      <w:r w:rsidRPr="001D7FC2">
        <w:rPr>
          <w:rFonts w:ascii="Times New Roman" w:eastAsia="Times New Roman" w:hAnsi="Times New Roman" w:cs="Times New Roman"/>
          <w:bCs/>
          <w:sz w:val="24"/>
          <w:szCs w:val="24"/>
        </w:rPr>
        <w:t>№ ________ от ___________</w:t>
      </w:r>
    </w:p>
    <w:p w:rsidR="00BD0E6E" w:rsidRPr="00BD0E6E" w:rsidRDefault="00BD0E6E" w:rsidP="00795933">
      <w:pPr>
        <w:pStyle w:val="Heading11"/>
        <w:keepNext/>
        <w:keepLines/>
        <w:shd w:val="clear" w:color="auto" w:fill="auto"/>
        <w:spacing w:before="0"/>
        <w:ind w:left="20"/>
        <w:rPr>
          <w:rStyle w:val="Heading10"/>
          <w:rFonts w:cs="Times New Roman"/>
          <w:sz w:val="24"/>
          <w:szCs w:val="24"/>
        </w:rPr>
      </w:pPr>
      <w:bookmarkStart w:id="1" w:name="_GoBack"/>
      <w:bookmarkEnd w:id="1"/>
    </w:p>
    <w:p w:rsidR="00795933" w:rsidRPr="00BD0E6E" w:rsidRDefault="00795933" w:rsidP="00795933">
      <w:pPr>
        <w:pStyle w:val="Heading11"/>
        <w:keepNext/>
        <w:keepLines/>
        <w:shd w:val="clear" w:color="auto" w:fill="auto"/>
        <w:spacing w:before="0"/>
        <w:ind w:left="20"/>
        <w:rPr>
          <w:rFonts w:cs="Times New Roman"/>
          <w:b w:val="0"/>
          <w:sz w:val="24"/>
          <w:szCs w:val="24"/>
        </w:rPr>
      </w:pPr>
      <w:r w:rsidRPr="00BD0E6E">
        <w:rPr>
          <w:rStyle w:val="Heading10"/>
          <w:rFonts w:cs="Times New Roman"/>
          <w:b/>
          <w:sz w:val="24"/>
          <w:szCs w:val="24"/>
        </w:rPr>
        <w:t>Положение о порядке получения, учета, хранения, заполнения и</w:t>
      </w:r>
      <w:bookmarkEnd w:id="0"/>
    </w:p>
    <w:p w:rsidR="00BD0E6E" w:rsidRPr="00BD0E6E" w:rsidRDefault="00795933" w:rsidP="00795933">
      <w:pPr>
        <w:pStyle w:val="Heading11"/>
        <w:keepNext/>
        <w:keepLines/>
        <w:shd w:val="clear" w:color="auto" w:fill="auto"/>
        <w:spacing w:before="0" w:after="120"/>
        <w:ind w:left="20"/>
        <w:rPr>
          <w:rStyle w:val="Heading10"/>
          <w:rFonts w:cs="Times New Roman"/>
          <w:b/>
          <w:sz w:val="24"/>
          <w:szCs w:val="24"/>
        </w:rPr>
      </w:pPr>
      <w:bookmarkStart w:id="2" w:name="bookmark1"/>
      <w:r w:rsidRPr="00BD0E6E">
        <w:rPr>
          <w:rStyle w:val="Heading10"/>
          <w:rFonts w:cs="Times New Roman"/>
          <w:b/>
          <w:sz w:val="24"/>
          <w:szCs w:val="24"/>
        </w:rPr>
        <w:t xml:space="preserve">выдачи документов об образовании в </w:t>
      </w:r>
      <w:bookmarkEnd w:id="2"/>
      <w:r w:rsidR="00BD0E6E" w:rsidRPr="00BD0E6E">
        <w:rPr>
          <w:rStyle w:val="Heading10"/>
          <w:rFonts w:cs="Times New Roman"/>
          <w:b/>
          <w:sz w:val="24"/>
          <w:szCs w:val="24"/>
        </w:rPr>
        <w:t>МБОУ ООШ № 23</w:t>
      </w:r>
    </w:p>
    <w:p w:rsidR="00795933" w:rsidRPr="00BD0E6E" w:rsidRDefault="00BD0E6E" w:rsidP="00795933">
      <w:pPr>
        <w:pStyle w:val="Heading11"/>
        <w:keepNext/>
        <w:keepLines/>
        <w:shd w:val="clear" w:color="auto" w:fill="auto"/>
        <w:spacing w:before="0" w:after="120"/>
        <w:ind w:left="20"/>
        <w:rPr>
          <w:rFonts w:cs="Times New Roman"/>
          <w:sz w:val="24"/>
          <w:szCs w:val="24"/>
        </w:rPr>
      </w:pPr>
      <w:r w:rsidRPr="00BD0E6E">
        <w:rPr>
          <w:rStyle w:val="Heading10"/>
          <w:rFonts w:cs="Times New Roman"/>
          <w:sz w:val="24"/>
          <w:szCs w:val="24"/>
        </w:rPr>
        <w:t xml:space="preserve"> </w:t>
      </w:r>
    </w:p>
    <w:p w:rsidR="00795933" w:rsidRPr="00BD0E6E" w:rsidRDefault="00795933" w:rsidP="00795933">
      <w:pPr>
        <w:pStyle w:val="Heading11"/>
        <w:keepNext/>
        <w:keepLines/>
        <w:shd w:val="clear" w:color="auto" w:fill="auto"/>
        <w:spacing w:before="0"/>
        <w:ind w:left="3680"/>
        <w:jc w:val="left"/>
        <w:rPr>
          <w:rFonts w:cs="Times New Roman"/>
          <w:sz w:val="24"/>
          <w:szCs w:val="24"/>
        </w:rPr>
      </w:pPr>
      <w:bookmarkStart w:id="3" w:name="bookmark2"/>
      <w:r w:rsidRPr="00BD0E6E">
        <w:rPr>
          <w:rFonts w:cs="Times New Roman"/>
          <w:sz w:val="24"/>
          <w:szCs w:val="24"/>
        </w:rPr>
        <w:t>1. Общие положения</w:t>
      </w:r>
      <w:bookmarkEnd w:id="3"/>
    </w:p>
    <w:p w:rsidR="00795933" w:rsidRPr="00BD0E6E" w:rsidRDefault="00795933" w:rsidP="00795933">
      <w:pPr>
        <w:pStyle w:val="1"/>
        <w:numPr>
          <w:ilvl w:val="0"/>
          <w:numId w:val="2"/>
        </w:numPr>
        <w:shd w:val="clear" w:color="auto" w:fill="auto"/>
        <w:tabs>
          <w:tab w:val="left" w:pos="1503"/>
        </w:tabs>
        <w:spacing w:line="322" w:lineRule="exact"/>
        <w:ind w:left="20" w:right="20" w:firstLine="860"/>
        <w:jc w:val="both"/>
        <w:rPr>
          <w:rFonts w:cs="Times New Roman"/>
          <w:sz w:val="24"/>
          <w:szCs w:val="24"/>
        </w:rPr>
      </w:pPr>
      <w:r w:rsidRPr="00BD0E6E">
        <w:rPr>
          <w:rFonts w:cs="Times New Roman"/>
          <w:sz w:val="24"/>
          <w:szCs w:val="24"/>
        </w:rPr>
        <w:t>Настоящее положение разработано на основании ст.60 Федерального закона от 29 декабря 2012 №273-Ф3 «Об образовании в Российской Федерации», приказа Министерства образования и науки Российской Федерации от 14 февраля 2014г. №115 «Об утверждении Порядка заполнения, учета и выдачи аттестатов об основном общем и среднем общем образовании и их дубликатов».</w:t>
      </w:r>
    </w:p>
    <w:p w:rsidR="00795933" w:rsidRPr="00BD0E6E" w:rsidRDefault="00795933" w:rsidP="00795933">
      <w:pPr>
        <w:pStyle w:val="1"/>
        <w:numPr>
          <w:ilvl w:val="0"/>
          <w:numId w:val="2"/>
        </w:numPr>
        <w:shd w:val="clear" w:color="auto" w:fill="auto"/>
        <w:tabs>
          <w:tab w:val="left" w:pos="1441"/>
        </w:tabs>
        <w:spacing w:line="322" w:lineRule="exact"/>
        <w:ind w:left="20" w:right="20" w:firstLine="860"/>
        <w:jc w:val="both"/>
        <w:rPr>
          <w:rFonts w:cs="Times New Roman"/>
          <w:sz w:val="24"/>
          <w:szCs w:val="24"/>
        </w:rPr>
      </w:pPr>
      <w:r w:rsidRPr="00BD0E6E">
        <w:rPr>
          <w:rFonts w:cs="Times New Roman"/>
          <w:sz w:val="24"/>
          <w:szCs w:val="24"/>
        </w:rPr>
        <w:t>Данное Положение определяет порядок заполнения и учета аттестатов об основном общем образовании и аттестатов о среднем общем образовании, выдаваемых лицам, успешно прошедшим государственную итоговую аттестацию, и дубликатов таких аттестатов, а также порядок выдачи таких аттестатов и их дубликатов указанным лицам (далее - Порядок), устанавливает требования к организации учета бланков указанных документов, а также правила выдачи аттестатов, приложений к ним и их дубликатов.</w:t>
      </w:r>
    </w:p>
    <w:p w:rsidR="00795933" w:rsidRPr="00BD0E6E" w:rsidRDefault="00795933" w:rsidP="00795933">
      <w:pPr>
        <w:pStyle w:val="1"/>
        <w:numPr>
          <w:ilvl w:val="0"/>
          <w:numId w:val="2"/>
        </w:numPr>
        <w:shd w:val="clear" w:color="auto" w:fill="auto"/>
        <w:tabs>
          <w:tab w:val="left" w:pos="1446"/>
        </w:tabs>
        <w:spacing w:line="322" w:lineRule="exact"/>
        <w:ind w:left="20" w:right="20" w:firstLine="860"/>
        <w:jc w:val="both"/>
        <w:rPr>
          <w:rFonts w:cs="Times New Roman"/>
          <w:sz w:val="24"/>
          <w:szCs w:val="24"/>
        </w:rPr>
      </w:pPr>
      <w:r w:rsidRPr="00BD0E6E">
        <w:rPr>
          <w:rFonts w:cs="Times New Roman"/>
          <w:sz w:val="24"/>
          <w:szCs w:val="24"/>
        </w:rPr>
        <w:t>Образцы аттестатов и приложений к ним, описание указанных документов и приложений к ним, порядок заполнения, учета и выдачи указанных документов и их дубликатов устанавливаются Министерством образования и науки Российской Федерации на основании приказа Министерства образования и науки Российской Федерации от 14 февраля 2014г. №115 «Об утверждении Порядка заполнения, учета и выдачи аттестатов об основном общем и среднем общем образовании и их дубликатов».</w:t>
      </w:r>
    </w:p>
    <w:p w:rsidR="00BD0E6E" w:rsidRPr="00BD0E6E" w:rsidRDefault="00BD0E6E" w:rsidP="00BD0E6E">
      <w:pPr>
        <w:pStyle w:val="1"/>
        <w:shd w:val="clear" w:color="auto" w:fill="auto"/>
        <w:tabs>
          <w:tab w:val="left" w:pos="1446"/>
        </w:tabs>
        <w:spacing w:line="322" w:lineRule="exact"/>
        <w:ind w:left="880" w:right="20"/>
        <w:jc w:val="both"/>
        <w:rPr>
          <w:rFonts w:cs="Times New Roman"/>
          <w:sz w:val="24"/>
          <w:szCs w:val="24"/>
        </w:rPr>
      </w:pPr>
    </w:p>
    <w:p w:rsidR="00795933" w:rsidRPr="00BD0E6E" w:rsidRDefault="00795933" w:rsidP="00795933">
      <w:pPr>
        <w:pStyle w:val="Heading11"/>
        <w:keepNext/>
        <w:keepLines/>
        <w:shd w:val="clear" w:color="auto" w:fill="auto"/>
        <w:spacing w:before="0" w:after="540"/>
        <w:ind w:left="1420"/>
        <w:jc w:val="left"/>
        <w:rPr>
          <w:rFonts w:cs="Times New Roman"/>
          <w:sz w:val="24"/>
          <w:szCs w:val="24"/>
        </w:rPr>
      </w:pPr>
      <w:bookmarkStart w:id="4" w:name="bookmark3"/>
      <w:r w:rsidRPr="00BD0E6E">
        <w:rPr>
          <w:rFonts w:cs="Times New Roman"/>
          <w:sz w:val="24"/>
          <w:szCs w:val="24"/>
        </w:rPr>
        <w:t>2. Заполнение бланков аттестатов и приложений к ним</w:t>
      </w:r>
      <w:bookmarkEnd w:id="4"/>
      <w:r w:rsidR="00DF1B55" w:rsidRPr="00BD0E6E">
        <w:rPr>
          <w:rFonts w:cs="Times New Roman"/>
          <w:sz w:val="24"/>
          <w:szCs w:val="24"/>
        </w:rPr>
        <w:t>.</w:t>
      </w:r>
    </w:p>
    <w:p w:rsidR="00795933" w:rsidRPr="00BD0E6E" w:rsidRDefault="00795933" w:rsidP="00795933">
      <w:pPr>
        <w:pStyle w:val="1"/>
        <w:numPr>
          <w:ilvl w:val="0"/>
          <w:numId w:val="3"/>
        </w:numPr>
        <w:shd w:val="clear" w:color="auto" w:fill="auto"/>
        <w:tabs>
          <w:tab w:val="left" w:pos="1441"/>
        </w:tabs>
        <w:spacing w:line="322" w:lineRule="exact"/>
        <w:ind w:left="20" w:right="20" w:firstLine="860"/>
        <w:jc w:val="both"/>
        <w:rPr>
          <w:rFonts w:cs="Times New Roman"/>
          <w:sz w:val="24"/>
          <w:szCs w:val="24"/>
        </w:rPr>
      </w:pPr>
      <w:r w:rsidRPr="00BD0E6E">
        <w:rPr>
          <w:rFonts w:cs="Times New Roman"/>
          <w:sz w:val="24"/>
          <w:szCs w:val="24"/>
        </w:rPr>
        <w:t>С момента получения бланков аттестатов и приложений к ним и до выдачи аттестатов выпускникам указанные документы хранятся в сейфе директора школы, который несет персональную ответственность за сохранность этих документов.</w:t>
      </w:r>
    </w:p>
    <w:p w:rsidR="00795933" w:rsidRPr="00BD0E6E" w:rsidRDefault="00795933" w:rsidP="00795933">
      <w:pPr>
        <w:pStyle w:val="1"/>
        <w:numPr>
          <w:ilvl w:val="0"/>
          <w:numId w:val="3"/>
        </w:numPr>
        <w:shd w:val="clear" w:color="auto" w:fill="auto"/>
        <w:tabs>
          <w:tab w:val="left" w:pos="1431"/>
        </w:tabs>
        <w:spacing w:line="322" w:lineRule="exact"/>
        <w:ind w:left="20" w:right="20" w:firstLine="860"/>
        <w:jc w:val="both"/>
        <w:rPr>
          <w:rFonts w:cs="Times New Roman"/>
          <w:sz w:val="24"/>
          <w:szCs w:val="24"/>
        </w:rPr>
      </w:pPr>
      <w:r w:rsidRPr="00BD0E6E">
        <w:rPr>
          <w:rFonts w:cs="Times New Roman"/>
          <w:sz w:val="24"/>
          <w:szCs w:val="24"/>
        </w:rPr>
        <w:t>Издается приказ по школе о подготовке к выдаче документов государственного образца, в котором утверждаются лица, ответственные за оформление книг выдачи документов об образовании, за оформление аттестатов.</w:t>
      </w:r>
    </w:p>
    <w:p w:rsidR="00795933" w:rsidRPr="00BD0E6E" w:rsidRDefault="00795933" w:rsidP="00795933">
      <w:pPr>
        <w:pStyle w:val="1"/>
        <w:numPr>
          <w:ilvl w:val="0"/>
          <w:numId w:val="3"/>
        </w:numPr>
        <w:shd w:val="clear" w:color="auto" w:fill="auto"/>
        <w:tabs>
          <w:tab w:val="left" w:pos="1436"/>
        </w:tabs>
        <w:spacing w:line="322" w:lineRule="exact"/>
        <w:ind w:left="20" w:right="20" w:firstLine="840"/>
        <w:jc w:val="both"/>
        <w:rPr>
          <w:rFonts w:cs="Times New Roman"/>
          <w:sz w:val="24"/>
          <w:szCs w:val="24"/>
        </w:rPr>
      </w:pPr>
      <w:r w:rsidRPr="00BD0E6E">
        <w:rPr>
          <w:rFonts w:cs="Times New Roman"/>
          <w:sz w:val="24"/>
          <w:szCs w:val="24"/>
        </w:rPr>
        <w:t xml:space="preserve">Бланки аттестатов и приложений к ним заполняются на русском языке с помощью печатных устройств электронной вычислительной техники (шрифтом черного цвета), в том числе с использованием компьютерного модуля заполнения аттестатов и приложений к ним, позволяющего автоматически формировать электронную Книгу для учета и записи выданных аттестатов, в соответствии с приказом Министерства образования и науки Российской Федерации от 14 февраля 2014г. №115 «Об утверждении Порядка </w:t>
      </w:r>
      <w:r w:rsidRPr="00BD0E6E">
        <w:rPr>
          <w:rFonts w:cs="Times New Roman"/>
          <w:sz w:val="24"/>
          <w:szCs w:val="24"/>
        </w:rPr>
        <w:lastRenderedPageBreak/>
        <w:t>заполнения, учета и выдачи аттестатов об основном общем и среднем общем образовании и их дубликатов»</w:t>
      </w:r>
    </w:p>
    <w:p w:rsidR="00795933" w:rsidRPr="00BD0E6E" w:rsidRDefault="00795933" w:rsidP="00795933">
      <w:pPr>
        <w:pStyle w:val="1"/>
        <w:numPr>
          <w:ilvl w:val="0"/>
          <w:numId w:val="3"/>
        </w:numPr>
        <w:shd w:val="clear" w:color="auto" w:fill="auto"/>
        <w:tabs>
          <w:tab w:val="left" w:pos="1441"/>
        </w:tabs>
        <w:spacing w:line="322" w:lineRule="exact"/>
        <w:ind w:left="20" w:right="20" w:firstLine="840"/>
        <w:jc w:val="both"/>
        <w:rPr>
          <w:rFonts w:cs="Times New Roman"/>
          <w:sz w:val="24"/>
          <w:szCs w:val="24"/>
        </w:rPr>
      </w:pPr>
      <w:r w:rsidRPr="00BD0E6E">
        <w:rPr>
          <w:rFonts w:cs="Times New Roman"/>
          <w:sz w:val="24"/>
          <w:szCs w:val="24"/>
        </w:rPr>
        <w:t>Форма получения образования в аттестатах и приложениях не указывается.</w:t>
      </w:r>
    </w:p>
    <w:p w:rsidR="00795933" w:rsidRPr="00BD0E6E" w:rsidRDefault="00795933" w:rsidP="00795933">
      <w:pPr>
        <w:pStyle w:val="1"/>
        <w:numPr>
          <w:ilvl w:val="0"/>
          <w:numId w:val="3"/>
        </w:numPr>
        <w:shd w:val="clear" w:color="auto" w:fill="auto"/>
        <w:tabs>
          <w:tab w:val="left" w:pos="1426"/>
        </w:tabs>
        <w:spacing w:line="322" w:lineRule="exact"/>
        <w:ind w:left="20" w:right="20" w:firstLine="840"/>
        <w:jc w:val="both"/>
        <w:rPr>
          <w:rFonts w:cs="Times New Roman"/>
          <w:sz w:val="24"/>
          <w:szCs w:val="24"/>
        </w:rPr>
      </w:pPr>
      <w:r w:rsidRPr="00BD0E6E">
        <w:rPr>
          <w:rFonts w:cs="Times New Roman"/>
          <w:sz w:val="24"/>
          <w:szCs w:val="24"/>
        </w:rPr>
        <w:t>Подписи директора школы на аттестате и приложении к нему должны быть идентичными.</w:t>
      </w:r>
    </w:p>
    <w:p w:rsidR="00795933" w:rsidRPr="00BD0E6E" w:rsidRDefault="00795933" w:rsidP="00795933">
      <w:pPr>
        <w:pStyle w:val="1"/>
        <w:shd w:val="clear" w:color="auto" w:fill="auto"/>
        <w:spacing w:line="322" w:lineRule="exact"/>
        <w:ind w:left="20" w:firstLine="840"/>
        <w:jc w:val="both"/>
        <w:rPr>
          <w:rFonts w:cs="Times New Roman"/>
          <w:sz w:val="24"/>
          <w:szCs w:val="24"/>
        </w:rPr>
      </w:pPr>
      <w:r w:rsidRPr="00BD0E6E">
        <w:rPr>
          <w:rFonts w:cs="Times New Roman"/>
          <w:sz w:val="24"/>
          <w:szCs w:val="24"/>
        </w:rPr>
        <w:t>Подписание документов факсимильной подписью не допускается.</w:t>
      </w:r>
    </w:p>
    <w:p w:rsidR="00795933" w:rsidRPr="00BD0E6E" w:rsidRDefault="00795933" w:rsidP="00795933">
      <w:pPr>
        <w:pStyle w:val="1"/>
        <w:shd w:val="clear" w:color="auto" w:fill="auto"/>
        <w:spacing w:line="322" w:lineRule="exact"/>
        <w:ind w:left="20" w:right="20" w:firstLine="840"/>
        <w:jc w:val="both"/>
        <w:rPr>
          <w:rFonts w:cs="Times New Roman"/>
          <w:sz w:val="24"/>
          <w:szCs w:val="24"/>
        </w:rPr>
      </w:pPr>
      <w:r w:rsidRPr="00BD0E6E">
        <w:rPr>
          <w:rFonts w:cs="Times New Roman"/>
          <w:sz w:val="24"/>
          <w:szCs w:val="24"/>
        </w:rPr>
        <w:t>Аттестат и приложение к нему могут быть подписаны исполняющим обязанности директора школы или лицом, уполномоченным руководителем на основании соответствующего приказа. При этом перед надписью "Руководитель" указывается символ "/" (косая черта).</w:t>
      </w:r>
    </w:p>
    <w:p w:rsidR="00795933" w:rsidRPr="00BD0E6E" w:rsidRDefault="00795933" w:rsidP="00795933">
      <w:pPr>
        <w:pStyle w:val="1"/>
        <w:numPr>
          <w:ilvl w:val="0"/>
          <w:numId w:val="3"/>
        </w:numPr>
        <w:shd w:val="clear" w:color="auto" w:fill="auto"/>
        <w:tabs>
          <w:tab w:val="left" w:pos="1494"/>
        </w:tabs>
        <w:spacing w:line="322" w:lineRule="exact"/>
        <w:ind w:left="20" w:right="20" w:firstLine="840"/>
        <w:jc w:val="both"/>
        <w:rPr>
          <w:rFonts w:cs="Times New Roman"/>
          <w:sz w:val="24"/>
          <w:szCs w:val="24"/>
        </w:rPr>
      </w:pPr>
      <w:r w:rsidRPr="00BD0E6E">
        <w:rPr>
          <w:rFonts w:cs="Times New Roman"/>
          <w:sz w:val="24"/>
          <w:szCs w:val="24"/>
        </w:rPr>
        <w:t>Заполненные бланки аттестатов и приложений скрепляются печатью школы. Оттиск печати должен быть ясным, четким и легко читаемым.</w:t>
      </w:r>
    </w:p>
    <w:p w:rsidR="00795933" w:rsidRPr="00BD0E6E" w:rsidRDefault="00795933" w:rsidP="00795933">
      <w:pPr>
        <w:pStyle w:val="1"/>
        <w:numPr>
          <w:ilvl w:val="0"/>
          <w:numId w:val="3"/>
        </w:numPr>
        <w:shd w:val="clear" w:color="auto" w:fill="auto"/>
        <w:tabs>
          <w:tab w:val="left" w:pos="1422"/>
        </w:tabs>
        <w:spacing w:line="322" w:lineRule="exact"/>
        <w:ind w:left="20" w:right="20" w:firstLine="840"/>
        <w:jc w:val="both"/>
        <w:rPr>
          <w:rFonts w:cs="Times New Roman"/>
          <w:sz w:val="24"/>
          <w:szCs w:val="24"/>
        </w:rPr>
      </w:pPr>
      <w:r w:rsidRPr="00BD0E6E">
        <w:rPr>
          <w:rFonts w:cs="Times New Roman"/>
          <w:sz w:val="24"/>
          <w:szCs w:val="24"/>
        </w:rPr>
        <w:t>Бланки аттестатов и приложений после их заполнения должны быть тщательно проверены на точность и безошибочность внесенных в них записей. Не допускаются подчистки, пропуски строк.</w:t>
      </w:r>
    </w:p>
    <w:p w:rsidR="00795933" w:rsidRPr="00BD0E6E" w:rsidRDefault="00795933" w:rsidP="00795933">
      <w:pPr>
        <w:pStyle w:val="1"/>
        <w:shd w:val="clear" w:color="auto" w:fill="auto"/>
        <w:spacing w:line="322" w:lineRule="exact"/>
        <w:ind w:left="20" w:right="20" w:firstLine="840"/>
        <w:jc w:val="both"/>
        <w:rPr>
          <w:rFonts w:cs="Times New Roman"/>
          <w:sz w:val="24"/>
          <w:szCs w:val="24"/>
        </w:rPr>
      </w:pPr>
      <w:r w:rsidRPr="00BD0E6E">
        <w:rPr>
          <w:rFonts w:cs="Times New Roman"/>
          <w:sz w:val="24"/>
          <w:szCs w:val="24"/>
        </w:rPr>
        <w:t>Бланки, заполненные с ошибками или имеющие иные дефекты, внесенные при заполнении, считаются испорченными при заполнении и подлежат замене. Испорченные при заполнении бланки уничтожаются в установленном порядке.</w:t>
      </w:r>
    </w:p>
    <w:p w:rsidR="00795933" w:rsidRPr="00BD0E6E" w:rsidRDefault="00795933" w:rsidP="00795933">
      <w:pPr>
        <w:pStyle w:val="1"/>
        <w:numPr>
          <w:ilvl w:val="0"/>
          <w:numId w:val="3"/>
        </w:numPr>
        <w:shd w:val="clear" w:color="auto" w:fill="auto"/>
        <w:tabs>
          <w:tab w:val="left" w:pos="1494"/>
        </w:tabs>
        <w:spacing w:line="322" w:lineRule="exact"/>
        <w:ind w:left="20" w:right="20" w:firstLine="840"/>
        <w:jc w:val="both"/>
        <w:rPr>
          <w:rFonts w:cs="Times New Roman"/>
          <w:sz w:val="24"/>
          <w:szCs w:val="24"/>
        </w:rPr>
      </w:pPr>
      <w:r w:rsidRPr="00BD0E6E">
        <w:rPr>
          <w:rFonts w:cs="Times New Roman"/>
          <w:sz w:val="24"/>
          <w:szCs w:val="24"/>
        </w:rPr>
        <w:t>Дубликаты аттестата и приложений к нему заполняются в соответствии с требованиями к заполнению аттестата и приложений к нему, предусмотренными настоящим Положением. В дубликаты аттестата и приложений вносятся записи в соответствии с данными, хранящимися в личном деле выпускника, утратившего документ.</w:t>
      </w:r>
    </w:p>
    <w:p w:rsidR="00795933" w:rsidRPr="00BD0E6E" w:rsidRDefault="00795933" w:rsidP="00795933">
      <w:pPr>
        <w:pStyle w:val="1"/>
        <w:numPr>
          <w:ilvl w:val="0"/>
          <w:numId w:val="3"/>
        </w:numPr>
        <w:shd w:val="clear" w:color="auto" w:fill="auto"/>
        <w:tabs>
          <w:tab w:val="left" w:pos="1455"/>
        </w:tabs>
        <w:spacing w:after="341" w:line="322" w:lineRule="exact"/>
        <w:ind w:left="20" w:right="20" w:firstLine="840"/>
        <w:jc w:val="both"/>
        <w:rPr>
          <w:rFonts w:cs="Times New Roman"/>
          <w:sz w:val="24"/>
          <w:szCs w:val="24"/>
        </w:rPr>
      </w:pPr>
      <w:r w:rsidRPr="00BD0E6E">
        <w:rPr>
          <w:rFonts w:cs="Times New Roman"/>
          <w:sz w:val="24"/>
          <w:szCs w:val="24"/>
        </w:rPr>
        <w:t>В дубликате аттестата после фамилии, имени, отчества (при наличии) выпускника указывается год окончания и полное наименование школы, ставится дата выдачи дубликата аттестата. На бланках титула аттестата и приложений справа в верхнем углу ставится штамп «Дубликат».</w:t>
      </w:r>
    </w:p>
    <w:p w:rsidR="00795933" w:rsidRPr="00BD0E6E" w:rsidRDefault="00795933" w:rsidP="00795933">
      <w:pPr>
        <w:pStyle w:val="Heading11"/>
        <w:keepNext/>
        <w:keepLines/>
        <w:shd w:val="clear" w:color="auto" w:fill="auto"/>
        <w:spacing w:before="0" w:after="301" w:line="270" w:lineRule="exact"/>
        <w:ind w:left="2160"/>
        <w:jc w:val="left"/>
        <w:rPr>
          <w:rFonts w:cs="Times New Roman"/>
          <w:sz w:val="24"/>
          <w:szCs w:val="24"/>
        </w:rPr>
      </w:pPr>
      <w:bookmarkStart w:id="5" w:name="bookmark4"/>
      <w:r w:rsidRPr="00BD0E6E">
        <w:rPr>
          <w:rFonts w:cs="Times New Roman"/>
          <w:sz w:val="24"/>
          <w:szCs w:val="24"/>
        </w:rPr>
        <w:t>3. Учет аттестатов и приложений к ним</w:t>
      </w:r>
      <w:bookmarkEnd w:id="5"/>
      <w:r w:rsidR="00DF1B55" w:rsidRPr="00BD0E6E">
        <w:rPr>
          <w:rFonts w:cs="Times New Roman"/>
          <w:sz w:val="24"/>
          <w:szCs w:val="24"/>
        </w:rPr>
        <w:t>.</w:t>
      </w:r>
    </w:p>
    <w:p w:rsidR="00795933" w:rsidRPr="00BD0E6E" w:rsidRDefault="00795933" w:rsidP="00795933">
      <w:pPr>
        <w:pStyle w:val="1"/>
        <w:numPr>
          <w:ilvl w:val="0"/>
          <w:numId w:val="4"/>
        </w:numPr>
        <w:shd w:val="clear" w:color="auto" w:fill="auto"/>
        <w:tabs>
          <w:tab w:val="left" w:pos="1412"/>
        </w:tabs>
        <w:spacing w:line="322" w:lineRule="exact"/>
        <w:ind w:left="20" w:right="20" w:firstLine="840"/>
        <w:jc w:val="both"/>
        <w:rPr>
          <w:rFonts w:cs="Times New Roman"/>
          <w:sz w:val="24"/>
          <w:szCs w:val="24"/>
        </w:rPr>
      </w:pPr>
      <w:r w:rsidRPr="00BD0E6E">
        <w:rPr>
          <w:rFonts w:cs="Times New Roman"/>
          <w:sz w:val="24"/>
          <w:szCs w:val="24"/>
        </w:rPr>
        <w:t>Бланки хранятся в школе, как документы строгой отчетности и учитываются по специальному реестру.</w:t>
      </w:r>
    </w:p>
    <w:p w:rsidR="00795933" w:rsidRPr="00BD0E6E" w:rsidRDefault="00DF1B55" w:rsidP="00795933">
      <w:pPr>
        <w:pStyle w:val="1"/>
        <w:numPr>
          <w:ilvl w:val="0"/>
          <w:numId w:val="4"/>
        </w:numPr>
        <w:shd w:val="clear" w:color="auto" w:fill="auto"/>
        <w:tabs>
          <w:tab w:val="left" w:pos="1369"/>
        </w:tabs>
        <w:spacing w:line="322" w:lineRule="exact"/>
        <w:ind w:left="20" w:right="20" w:firstLine="840"/>
        <w:jc w:val="both"/>
        <w:rPr>
          <w:rFonts w:cs="Times New Roman"/>
          <w:sz w:val="24"/>
          <w:szCs w:val="24"/>
        </w:rPr>
      </w:pPr>
      <w:r w:rsidRPr="00BD0E6E">
        <w:rPr>
          <w:rFonts w:cs="Times New Roman"/>
          <w:sz w:val="24"/>
          <w:szCs w:val="24"/>
        </w:rPr>
        <w:t xml:space="preserve">Передача приобретенных </w:t>
      </w:r>
      <w:proofErr w:type="gramStart"/>
      <w:r w:rsidRPr="00BD0E6E">
        <w:rPr>
          <w:rFonts w:cs="Times New Roman"/>
          <w:sz w:val="24"/>
          <w:szCs w:val="24"/>
        </w:rPr>
        <w:t xml:space="preserve">школой </w:t>
      </w:r>
      <w:r w:rsidR="00795933" w:rsidRPr="00BD0E6E">
        <w:rPr>
          <w:rFonts w:cs="Times New Roman"/>
          <w:sz w:val="24"/>
          <w:szCs w:val="24"/>
        </w:rPr>
        <w:t xml:space="preserve"> бланков</w:t>
      </w:r>
      <w:proofErr w:type="gramEnd"/>
      <w:r w:rsidR="00795933" w:rsidRPr="00BD0E6E">
        <w:rPr>
          <w:rFonts w:cs="Times New Roman"/>
          <w:sz w:val="24"/>
          <w:szCs w:val="24"/>
        </w:rPr>
        <w:t xml:space="preserve"> в другие организации, осуществляющие образовательную деятельность, не допускается.</w:t>
      </w:r>
    </w:p>
    <w:p w:rsidR="00795933" w:rsidRPr="00BD0E6E" w:rsidRDefault="00795933" w:rsidP="00795933">
      <w:pPr>
        <w:pStyle w:val="1"/>
        <w:numPr>
          <w:ilvl w:val="0"/>
          <w:numId w:val="4"/>
        </w:numPr>
        <w:shd w:val="clear" w:color="auto" w:fill="auto"/>
        <w:tabs>
          <w:tab w:val="left" w:pos="1402"/>
        </w:tabs>
        <w:spacing w:line="322" w:lineRule="exact"/>
        <w:ind w:left="20" w:right="20" w:firstLine="860"/>
        <w:jc w:val="both"/>
        <w:rPr>
          <w:rFonts w:cs="Times New Roman"/>
          <w:sz w:val="24"/>
          <w:szCs w:val="24"/>
        </w:rPr>
      </w:pPr>
      <w:r w:rsidRPr="00BD0E6E">
        <w:rPr>
          <w:rFonts w:cs="Times New Roman"/>
          <w:sz w:val="24"/>
          <w:szCs w:val="24"/>
        </w:rPr>
        <w:t>Для учета выданных аттестатов, приложений к ним, дубликатов аттестатов и дубликатов приложений к аттестатам в школе, ведется книга регистрации выданных документов об образовании (далее - книга регистрации).</w:t>
      </w:r>
    </w:p>
    <w:p w:rsidR="00795933" w:rsidRPr="00BD0E6E" w:rsidRDefault="00795933" w:rsidP="00795933">
      <w:pPr>
        <w:pStyle w:val="1"/>
        <w:numPr>
          <w:ilvl w:val="0"/>
          <w:numId w:val="4"/>
        </w:numPr>
        <w:shd w:val="clear" w:color="auto" w:fill="auto"/>
        <w:tabs>
          <w:tab w:val="left" w:pos="1378"/>
        </w:tabs>
        <w:spacing w:line="322" w:lineRule="exact"/>
        <w:ind w:left="20" w:right="20" w:firstLine="860"/>
        <w:jc w:val="both"/>
        <w:rPr>
          <w:rFonts w:cs="Times New Roman"/>
          <w:sz w:val="24"/>
          <w:szCs w:val="24"/>
        </w:rPr>
      </w:pPr>
      <w:r w:rsidRPr="00BD0E6E">
        <w:rPr>
          <w:rFonts w:cs="Times New Roman"/>
          <w:sz w:val="24"/>
          <w:szCs w:val="24"/>
        </w:rPr>
        <w:t>Книга регистрации ведется отдельно по каждому уровню общего образования и содержит следующие сведения:</w:t>
      </w:r>
    </w:p>
    <w:p w:rsidR="00795933" w:rsidRPr="00BD0E6E" w:rsidRDefault="00795933" w:rsidP="00795933">
      <w:pPr>
        <w:pStyle w:val="1"/>
        <w:shd w:val="clear" w:color="auto" w:fill="auto"/>
        <w:spacing w:line="322" w:lineRule="exact"/>
        <w:ind w:left="20" w:firstLine="860"/>
        <w:jc w:val="both"/>
        <w:rPr>
          <w:rFonts w:cs="Times New Roman"/>
          <w:sz w:val="24"/>
          <w:szCs w:val="24"/>
        </w:rPr>
      </w:pPr>
      <w:r w:rsidRPr="00BD0E6E">
        <w:rPr>
          <w:rFonts w:cs="Times New Roman"/>
          <w:sz w:val="24"/>
          <w:szCs w:val="24"/>
        </w:rPr>
        <w:t>номер учетной записи (по порядку);</w:t>
      </w:r>
    </w:p>
    <w:p w:rsidR="00795933" w:rsidRPr="00BD0E6E" w:rsidRDefault="00795933" w:rsidP="00795933">
      <w:pPr>
        <w:pStyle w:val="1"/>
        <w:shd w:val="clear" w:color="auto" w:fill="auto"/>
        <w:spacing w:line="322" w:lineRule="exact"/>
        <w:ind w:left="20" w:right="20" w:firstLine="860"/>
        <w:jc w:val="both"/>
        <w:rPr>
          <w:rFonts w:cs="Times New Roman"/>
          <w:sz w:val="24"/>
          <w:szCs w:val="24"/>
        </w:rPr>
      </w:pPr>
      <w:r w:rsidRPr="00BD0E6E">
        <w:rPr>
          <w:rFonts w:cs="Times New Roman"/>
          <w:sz w:val="24"/>
          <w:szCs w:val="24"/>
        </w:rPr>
        <w:t>фамилию, имя, отчество (при наличии) выпускника; в случае получения аттестата (дубликата аттестата, дубликата приложения к аттестату) по доверенности - также фамилию, имя и отчество (при наличии) лица, которому выдан документ;</w:t>
      </w:r>
    </w:p>
    <w:p w:rsidR="00795933" w:rsidRPr="00BD0E6E" w:rsidRDefault="00795933" w:rsidP="00795933">
      <w:pPr>
        <w:pStyle w:val="1"/>
        <w:shd w:val="clear" w:color="auto" w:fill="auto"/>
        <w:spacing w:line="322" w:lineRule="exact"/>
        <w:ind w:left="20" w:firstLine="860"/>
        <w:jc w:val="both"/>
        <w:rPr>
          <w:rFonts w:cs="Times New Roman"/>
          <w:sz w:val="24"/>
          <w:szCs w:val="24"/>
        </w:rPr>
      </w:pPr>
      <w:r w:rsidRPr="00BD0E6E">
        <w:rPr>
          <w:rFonts w:cs="Times New Roman"/>
          <w:sz w:val="24"/>
          <w:szCs w:val="24"/>
        </w:rPr>
        <w:t>дату рождения выпускника;</w:t>
      </w:r>
    </w:p>
    <w:p w:rsidR="00795933" w:rsidRPr="00BD0E6E" w:rsidRDefault="00795933" w:rsidP="00795933">
      <w:pPr>
        <w:pStyle w:val="1"/>
        <w:shd w:val="clear" w:color="auto" w:fill="auto"/>
        <w:spacing w:line="322" w:lineRule="exact"/>
        <w:ind w:left="20" w:firstLine="860"/>
        <w:jc w:val="both"/>
        <w:rPr>
          <w:rFonts w:cs="Times New Roman"/>
          <w:sz w:val="24"/>
          <w:szCs w:val="24"/>
        </w:rPr>
      </w:pPr>
      <w:r w:rsidRPr="00BD0E6E">
        <w:rPr>
          <w:rFonts w:cs="Times New Roman"/>
          <w:sz w:val="24"/>
          <w:szCs w:val="24"/>
        </w:rPr>
        <w:t>нумерацию бланка аттестата (бланка дубликата аттестата);</w:t>
      </w:r>
    </w:p>
    <w:p w:rsidR="00795933" w:rsidRPr="00BD0E6E" w:rsidRDefault="00795933" w:rsidP="00795933">
      <w:pPr>
        <w:pStyle w:val="1"/>
        <w:shd w:val="clear" w:color="auto" w:fill="auto"/>
        <w:spacing w:line="322" w:lineRule="exact"/>
        <w:ind w:left="20" w:firstLine="860"/>
        <w:jc w:val="both"/>
        <w:rPr>
          <w:rFonts w:cs="Times New Roman"/>
          <w:sz w:val="24"/>
          <w:szCs w:val="24"/>
        </w:rPr>
      </w:pPr>
      <w:r w:rsidRPr="00BD0E6E">
        <w:rPr>
          <w:rFonts w:cs="Times New Roman"/>
          <w:sz w:val="24"/>
          <w:szCs w:val="24"/>
        </w:rPr>
        <w:t>наименования учебных предметов и итоговые отметки выпускника по</w:t>
      </w:r>
    </w:p>
    <w:p w:rsidR="00795933" w:rsidRPr="00BD0E6E" w:rsidRDefault="00795933" w:rsidP="00795933">
      <w:pPr>
        <w:pStyle w:val="1"/>
        <w:shd w:val="clear" w:color="auto" w:fill="auto"/>
        <w:spacing w:line="322" w:lineRule="exact"/>
        <w:ind w:left="20"/>
        <w:rPr>
          <w:rFonts w:cs="Times New Roman"/>
          <w:sz w:val="24"/>
          <w:szCs w:val="24"/>
        </w:rPr>
      </w:pPr>
      <w:r w:rsidRPr="00BD0E6E">
        <w:rPr>
          <w:rFonts w:cs="Times New Roman"/>
          <w:sz w:val="24"/>
          <w:szCs w:val="24"/>
        </w:rPr>
        <w:lastRenderedPageBreak/>
        <w:t>ним;</w:t>
      </w:r>
    </w:p>
    <w:p w:rsidR="00795933" w:rsidRPr="00BD0E6E" w:rsidRDefault="00795933" w:rsidP="00795933">
      <w:pPr>
        <w:pStyle w:val="1"/>
        <w:shd w:val="clear" w:color="auto" w:fill="auto"/>
        <w:spacing w:line="322" w:lineRule="exact"/>
        <w:ind w:left="20" w:right="20" w:firstLine="860"/>
        <w:jc w:val="both"/>
        <w:rPr>
          <w:rFonts w:cs="Times New Roman"/>
          <w:sz w:val="24"/>
          <w:szCs w:val="24"/>
        </w:rPr>
      </w:pPr>
      <w:r w:rsidRPr="00BD0E6E">
        <w:rPr>
          <w:rFonts w:cs="Times New Roman"/>
          <w:sz w:val="24"/>
          <w:szCs w:val="24"/>
        </w:rPr>
        <w:t>дату и номер приказа о выдаче аттестата (дубликата аттестата, дубликата приложения к аттестату);</w:t>
      </w:r>
    </w:p>
    <w:p w:rsidR="00795933" w:rsidRPr="00BD0E6E" w:rsidRDefault="00795933" w:rsidP="00795933">
      <w:pPr>
        <w:pStyle w:val="1"/>
        <w:shd w:val="clear" w:color="auto" w:fill="auto"/>
        <w:spacing w:line="322" w:lineRule="exact"/>
        <w:ind w:left="20" w:right="20" w:firstLine="860"/>
        <w:jc w:val="both"/>
        <w:rPr>
          <w:rFonts w:cs="Times New Roman"/>
          <w:sz w:val="24"/>
          <w:szCs w:val="24"/>
        </w:rPr>
      </w:pPr>
      <w:r w:rsidRPr="00BD0E6E">
        <w:rPr>
          <w:rFonts w:cs="Times New Roman"/>
          <w:sz w:val="24"/>
          <w:szCs w:val="24"/>
        </w:rPr>
        <w:t>подпись уполномоченного лица организации, осуществляющей образовательную деятельность, выдавшего аттестат (дубликат аттестата, дубликат приложения к аттестату);</w:t>
      </w:r>
    </w:p>
    <w:p w:rsidR="00795933" w:rsidRPr="00BD0E6E" w:rsidRDefault="00795933" w:rsidP="00795933">
      <w:pPr>
        <w:pStyle w:val="1"/>
        <w:shd w:val="clear" w:color="auto" w:fill="auto"/>
        <w:spacing w:line="322" w:lineRule="exact"/>
        <w:ind w:left="20" w:right="20" w:firstLine="860"/>
        <w:jc w:val="both"/>
        <w:rPr>
          <w:rFonts w:cs="Times New Roman"/>
          <w:sz w:val="24"/>
          <w:szCs w:val="24"/>
        </w:rPr>
      </w:pPr>
      <w:r w:rsidRPr="00BD0E6E">
        <w:rPr>
          <w:rFonts w:cs="Times New Roman"/>
          <w:sz w:val="24"/>
          <w:szCs w:val="24"/>
        </w:rPr>
        <w:t>подпись получателя аттестата (если документ выдан лично выпускнику либо по доверенности), либо дату и номер почтового отправления (если документ направлен через операторов почтовой связи общего пользования);</w:t>
      </w:r>
    </w:p>
    <w:p w:rsidR="00795933" w:rsidRPr="00BD0E6E" w:rsidRDefault="00795933" w:rsidP="00795933">
      <w:pPr>
        <w:pStyle w:val="1"/>
        <w:shd w:val="clear" w:color="auto" w:fill="auto"/>
        <w:spacing w:line="322" w:lineRule="exact"/>
        <w:ind w:left="20" w:right="20" w:firstLine="860"/>
        <w:jc w:val="both"/>
        <w:rPr>
          <w:rFonts w:cs="Times New Roman"/>
          <w:sz w:val="24"/>
          <w:szCs w:val="24"/>
        </w:rPr>
      </w:pPr>
      <w:r w:rsidRPr="00BD0E6E">
        <w:rPr>
          <w:rFonts w:cs="Times New Roman"/>
          <w:sz w:val="24"/>
          <w:szCs w:val="24"/>
        </w:rPr>
        <w:t>дату выдачи аттестата (дубликата аттестата, дубликата приложения к аттестату).</w:t>
      </w:r>
    </w:p>
    <w:p w:rsidR="00795933" w:rsidRPr="00BD0E6E" w:rsidRDefault="00795933" w:rsidP="00795933">
      <w:pPr>
        <w:pStyle w:val="1"/>
        <w:shd w:val="clear" w:color="auto" w:fill="auto"/>
        <w:spacing w:line="322" w:lineRule="exact"/>
        <w:ind w:left="20" w:right="20" w:firstLine="860"/>
        <w:jc w:val="both"/>
        <w:rPr>
          <w:rFonts w:cs="Times New Roman"/>
          <w:sz w:val="24"/>
          <w:szCs w:val="24"/>
        </w:rPr>
      </w:pPr>
      <w:r w:rsidRPr="00BD0E6E">
        <w:rPr>
          <w:rFonts w:cs="Times New Roman"/>
          <w:sz w:val="24"/>
          <w:szCs w:val="24"/>
        </w:rPr>
        <w:t>При выдаче дубликата аттестата и дубликата приложения к аттестату также отмечаются учетный номер записи и дата выдачи оригинала, нумерация бланка оригинала. При этом отметка о выдаче дубликата аттестата делается также напротив учетного номера записи выдачи оригинала.</w:t>
      </w:r>
    </w:p>
    <w:p w:rsidR="00795933" w:rsidRPr="00BD0E6E" w:rsidRDefault="00795933" w:rsidP="00795933">
      <w:pPr>
        <w:pStyle w:val="1"/>
        <w:numPr>
          <w:ilvl w:val="0"/>
          <w:numId w:val="4"/>
        </w:numPr>
        <w:shd w:val="clear" w:color="auto" w:fill="auto"/>
        <w:tabs>
          <w:tab w:val="left" w:pos="1364"/>
        </w:tabs>
        <w:spacing w:line="322" w:lineRule="exact"/>
        <w:ind w:left="20" w:right="20" w:firstLine="860"/>
        <w:jc w:val="both"/>
        <w:rPr>
          <w:rFonts w:cs="Times New Roman"/>
          <w:sz w:val="24"/>
          <w:szCs w:val="24"/>
        </w:rPr>
      </w:pPr>
      <w:r w:rsidRPr="00BD0E6E">
        <w:rPr>
          <w:rFonts w:cs="Times New Roman"/>
          <w:sz w:val="24"/>
          <w:szCs w:val="24"/>
        </w:rPr>
        <w:t>При обнаружении ошибок, допущенных при заполнении аттестата или одного из приложений, в год окончания выпускником школы, выдача нового аттестата или приложения взамен испорченного фиксируется в книге регистрации за новым номером учетной записи. При этом напротив ранее сделанной учетной записи делается пометка "испорчен, аннулирован, выдан новый аттестат" с указанием номера учетной записи аттестата, выданного взамен испорченного.</w:t>
      </w:r>
    </w:p>
    <w:p w:rsidR="00795933" w:rsidRPr="00BD0E6E" w:rsidRDefault="00795933" w:rsidP="00795933">
      <w:pPr>
        <w:pStyle w:val="1"/>
        <w:numPr>
          <w:ilvl w:val="0"/>
          <w:numId w:val="4"/>
        </w:numPr>
        <w:shd w:val="clear" w:color="auto" w:fill="auto"/>
        <w:tabs>
          <w:tab w:val="left" w:pos="1359"/>
        </w:tabs>
        <w:spacing w:line="322" w:lineRule="exact"/>
        <w:ind w:left="20" w:right="20" w:firstLine="860"/>
        <w:jc w:val="both"/>
        <w:rPr>
          <w:rFonts w:cs="Times New Roman"/>
          <w:sz w:val="24"/>
          <w:szCs w:val="24"/>
        </w:rPr>
      </w:pPr>
      <w:r w:rsidRPr="00BD0E6E">
        <w:rPr>
          <w:rFonts w:cs="Times New Roman"/>
          <w:sz w:val="24"/>
          <w:szCs w:val="24"/>
        </w:rPr>
        <w:t>В книгу регистрации список выпускников текущего учебного года вносится в алфавитном порядке отдельно по каждому классу (со сквозной нумерацией), номера бланков - в возрастающем порядке.</w:t>
      </w:r>
    </w:p>
    <w:p w:rsidR="00795933" w:rsidRPr="00BD0E6E" w:rsidRDefault="00795933" w:rsidP="00795933">
      <w:pPr>
        <w:pStyle w:val="1"/>
        <w:numPr>
          <w:ilvl w:val="0"/>
          <w:numId w:val="4"/>
        </w:numPr>
        <w:shd w:val="clear" w:color="auto" w:fill="auto"/>
        <w:tabs>
          <w:tab w:val="left" w:pos="1450"/>
        </w:tabs>
        <w:spacing w:line="322" w:lineRule="exact"/>
        <w:ind w:left="20" w:right="20" w:firstLine="860"/>
        <w:jc w:val="both"/>
        <w:rPr>
          <w:rFonts w:cs="Times New Roman"/>
          <w:sz w:val="24"/>
          <w:szCs w:val="24"/>
        </w:rPr>
      </w:pPr>
      <w:r w:rsidRPr="00BD0E6E">
        <w:rPr>
          <w:rFonts w:cs="Times New Roman"/>
          <w:sz w:val="24"/>
          <w:szCs w:val="24"/>
        </w:rPr>
        <w:t>Записи в книге регистрации заверяются подписями классного руководителя, директора школы, и печатью школы отдельно по каждому классу.</w:t>
      </w:r>
    </w:p>
    <w:p w:rsidR="00795933" w:rsidRPr="00BD0E6E" w:rsidRDefault="00795933" w:rsidP="00795933">
      <w:pPr>
        <w:pStyle w:val="1"/>
        <w:numPr>
          <w:ilvl w:val="0"/>
          <w:numId w:val="4"/>
        </w:numPr>
        <w:shd w:val="clear" w:color="auto" w:fill="auto"/>
        <w:tabs>
          <w:tab w:val="left" w:pos="1542"/>
        </w:tabs>
        <w:spacing w:line="322" w:lineRule="exact"/>
        <w:ind w:left="20" w:right="20" w:firstLine="840"/>
        <w:jc w:val="both"/>
        <w:rPr>
          <w:rFonts w:cs="Times New Roman"/>
          <w:sz w:val="24"/>
          <w:szCs w:val="24"/>
        </w:rPr>
      </w:pPr>
      <w:r w:rsidRPr="00BD0E6E">
        <w:rPr>
          <w:rFonts w:cs="Times New Roman"/>
          <w:sz w:val="24"/>
          <w:szCs w:val="24"/>
        </w:rPr>
        <w:t>Каждая запись о выдаче дубликата аттестата, дубликата приложения к аттестату заверяется подписью директора школы и скрепляется печатью.</w:t>
      </w:r>
    </w:p>
    <w:p w:rsidR="00795933" w:rsidRPr="00BD0E6E" w:rsidRDefault="00795933" w:rsidP="00795933">
      <w:pPr>
        <w:pStyle w:val="1"/>
        <w:numPr>
          <w:ilvl w:val="0"/>
          <w:numId w:val="4"/>
        </w:numPr>
        <w:shd w:val="clear" w:color="auto" w:fill="auto"/>
        <w:tabs>
          <w:tab w:val="left" w:pos="1431"/>
        </w:tabs>
        <w:spacing w:line="322" w:lineRule="exact"/>
        <w:ind w:left="20" w:right="20" w:firstLine="840"/>
        <w:jc w:val="both"/>
        <w:rPr>
          <w:rFonts w:cs="Times New Roman"/>
          <w:sz w:val="24"/>
          <w:szCs w:val="24"/>
        </w:rPr>
      </w:pPr>
      <w:r w:rsidRPr="00BD0E6E">
        <w:rPr>
          <w:rFonts w:cs="Times New Roman"/>
          <w:sz w:val="24"/>
          <w:szCs w:val="24"/>
        </w:rPr>
        <w:t>Исправления, допущенные при заполнении книги регистрации, заверяются директором школы, и скрепляются печатью организации.</w:t>
      </w:r>
    </w:p>
    <w:p w:rsidR="00795933" w:rsidRPr="00BD0E6E" w:rsidRDefault="00795933" w:rsidP="00795933">
      <w:pPr>
        <w:pStyle w:val="1"/>
        <w:numPr>
          <w:ilvl w:val="0"/>
          <w:numId w:val="4"/>
        </w:numPr>
        <w:shd w:val="clear" w:color="auto" w:fill="auto"/>
        <w:tabs>
          <w:tab w:val="left" w:pos="1782"/>
        </w:tabs>
        <w:spacing w:line="322" w:lineRule="exact"/>
        <w:ind w:left="20" w:right="20" w:firstLine="840"/>
        <w:jc w:val="both"/>
        <w:rPr>
          <w:rFonts w:cs="Times New Roman"/>
          <w:sz w:val="24"/>
          <w:szCs w:val="24"/>
        </w:rPr>
      </w:pPr>
      <w:r w:rsidRPr="00BD0E6E">
        <w:rPr>
          <w:rFonts w:cs="Times New Roman"/>
          <w:sz w:val="24"/>
          <w:szCs w:val="24"/>
        </w:rPr>
        <w:t>Листы книги регистрации пронумеровываются, книга регистрации прошнуровывается, скрепляется печатью школы, с указанием количества листов в книге регистрации и хранится как документ строгой отчетности.</w:t>
      </w:r>
    </w:p>
    <w:p w:rsidR="00795933" w:rsidRPr="00BD0E6E" w:rsidRDefault="00795933" w:rsidP="00795933">
      <w:pPr>
        <w:pStyle w:val="1"/>
        <w:numPr>
          <w:ilvl w:val="0"/>
          <w:numId w:val="4"/>
        </w:numPr>
        <w:shd w:val="clear" w:color="auto" w:fill="auto"/>
        <w:tabs>
          <w:tab w:val="left" w:pos="1513"/>
        </w:tabs>
        <w:spacing w:line="322" w:lineRule="exact"/>
        <w:ind w:left="20" w:right="20" w:firstLine="840"/>
        <w:jc w:val="both"/>
        <w:rPr>
          <w:rFonts w:cs="Times New Roman"/>
          <w:sz w:val="24"/>
          <w:szCs w:val="24"/>
        </w:rPr>
      </w:pPr>
      <w:r w:rsidRPr="00BD0E6E">
        <w:rPr>
          <w:rFonts w:cs="Times New Roman"/>
          <w:sz w:val="24"/>
          <w:szCs w:val="24"/>
        </w:rPr>
        <w:t>Бланки аттестатов, Книги для учета бланков об основном общем и среднем общем образовании, а также все документы хранятся в сейфе, а при смене руководителя передаются новому руководителю по акту, в котором указывается состояние хранения, учета и наличия бланков с указанием их номеров.</w:t>
      </w:r>
    </w:p>
    <w:p w:rsidR="00795933" w:rsidRPr="00BD0E6E" w:rsidRDefault="00795933" w:rsidP="00795933">
      <w:pPr>
        <w:pStyle w:val="1"/>
        <w:numPr>
          <w:ilvl w:val="0"/>
          <w:numId w:val="4"/>
        </w:numPr>
        <w:shd w:val="clear" w:color="auto" w:fill="auto"/>
        <w:tabs>
          <w:tab w:val="left" w:pos="1522"/>
        </w:tabs>
        <w:spacing w:after="341" w:line="322" w:lineRule="exact"/>
        <w:ind w:left="20" w:right="20" w:firstLine="840"/>
        <w:jc w:val="both"/>
        <w:rPr>
          <w:rFonts w:cs="Times New Roman"/>
          <w:sz w:val="24"/>
          <w:szCs w:val="24"/>
        </w:rPr>
      </w:pPr>
      <w:r w:rsidRPr="00BD0E6E">
        <w:rPr>
          <w:rFonts w:cs="Times New Roman"/>
          <w:sz w:val="24"/>
          <w:szCs w:val="24"/>
        </w:rPr>
        <w:t>О каждом случае пропажи бланков аттестатов школа уведомляет соответствующие</w:t>
      </w:r>
      <w:r w:rsidR="00DF1B55" w:rsidRPr="00BD0E6E">
        <w:rPr>
          <w:rFonts w:cs="Times New Roman"/>
          <w:sz w:val="24"/>
          <w:szCs w:val="24"/>
        </w:rPr>
        <w:t xml:space="preserve"> органы внутренних дел и Управление </w:t>
      </w:r>
      <w:proofErr w:type="gramStart"/>
      <w:r w:rsidR="00DF1B55" w:rsidRPr="00BD0E6E">
        <w:rPr>
          <w:rFonts w:cs="Times New Roman"/>
          <w:sz w:val="24"/>
          <w:szCs w:val="24"/>
        </w:rPr>
        <w:t xml:space="preserve">образования </w:t>
      </w:r>
      <w:r w:rsidRPr="00BD0E6E">
        <w:rPr>
          <w:rFonts w:cs="Times New Roman"/>
          <w:sz w:val="24"/>
          <w:szCs w:val="24"/>
        </w:rPr>
        <w:t xml:space="preserve"> с</w:t>
      </w:r>
      <w:proofErr w:type="gramEnd"/>
      <w:r w:rsidRPr="00BD0E6E">
        <w:rPr>
          <w:rFonts w:cs="Times New Roman"/>
          <w:sz w:val="24"/>
          <w:szCs w:val="24"/>
        </w:rPr>
        <w:t xml:space="preserve"> указанием номеров пропавших бланков и изложением обстоятельств, при которых произошла пропажа.</w:t>
      </w:r>
    </w:p>
    <w:p w:rsidR="00795933" w:rsidRPr="00BD0E6E" w:rsidRDefault="00795933" w:rsidP="00795933">
      <w:pPr>
        <w:pStyle w:val="Heading11"/>
        <w:keepNext/>
        <w:keepLines/>
        <w:shd w:val="clear" w:color="auto" w:fill="auto"/>
        <w:spacing w:before="0" w:after="306" w:line="270" w:lineRule="exact"/>
        <w:ind w:left="3340"/>
        <w:jc w:val="left"/>
        <w:rPr>
          <w:rFonts w:cs="Times New Roman"/>
          <w:sz w:val="24"/>
          <w:szCs w:val="24"/>
        </w:rPr>
      </w:pPr>
      <w:bookmarkStart w:id="6" w:name="bookmark5"/>
      <w:r w:rsidRPr="00BD0E6E">
        <w:rPr>
          <w:rFonts w:cs="Times New Roman"/>
          <w:sz w:val="24"/>
          <w:szCs w:val="24"/>
        </w:rPr>
        <w:lastRenderedPageBreak/>
        <w:t>4. Выдача аттестатов</w:t>
      </w:r>
      <w:bookmarkEnd w:id="6"/>
      <w:r w:rsidR="00DF1B55" w:rsidRPr="00BD0E6E">
        <w:rPr>
          <w:rFonts w:cs="Times New Roman"/>
          <w:sz w:val="24"/>
          <w:szCs w:val="24"/>
        </w:rPr>
        <w:t>.</w:t>
      </w:r>
    </w:p>
    <w:p w:rsidR="00795933" w:rsidRPr="00BD0E6E" w:rsidRDefault="00795933" w:rsidP="00795933">
      <w:pPr>
        <w:pStyle w:val="1"/>
        <w:numPr>
          <w:ilvl w:val="0"/>
          <w:numId w:val="5"/>
        </w:numPr>
        <w:shd w:val="clear" w:color="auto" w:fill="auto"/>
        <w:tabs>
          <w:tab w:val="left" w:pos="1388"/>
        </w:tabs>
        <w:spacing w:line="322" w:lineRule="exact"/>
        <w:ind w:left="20" w:right="20" w:firstLine="840"/>
        <w:jc w:val="both"/>
        <w:rPr>
          <w:rFonts w:cs="Times New Roman"/>
          <w:sz w:val="24"/>
          <w:szCs w:val="24"/>
        </w:rPr>
      </w:pPr>
      <w:r w:rsidRPr="00BD0E6E">
        <w:rPr>
          <w:rFonts w:cs="Times New Roman"/>
          <w:sz w:val="24"/>
          <w:szCs w:val="24"/>
        </w:rPr>
        <w:t>Аттестат об основном общем образовании и приложения к нему выдаются лицам, успешно прошедшим государственную итоговую аттестацию по образовательным программам основного общего образования (далее - выпускник 9 класса).</w:t>
      </w:r>
    </w:p>
    <w:p w:rsidR="00795933" w:rsidRPr="00BD0E6E" w:rsidRDefault="00795933" w:rsidP="00795933">
      <w:pPr>
        <w:pStyle w:val="1"/>
        <w:shd w:val="clear" w:color="auto" w:fill="auto"/>
        <w:spacing w:line="322" w:lineRule="exact"/>
        <w:ind w:left="20" w:right="20" w:firstLine="840"/>
        <w:jc w:val="both"/>
        <w:rPr>
          <w:rFonts w:cs="Times New Roman"/>
          <w:sz w:val="24"/>
          <w:szCs w:val="24"/>
        </w:rPr>
      </w:pPr>
      <w:r w:rsidRPr="00BD0E6E">
        <w:rPr>
          <w:rFonts w:cs="Times New Roman"/>
          <w:sz w:val="24"/>
          <w:szCs w:val="24"/>
        </w:rPr>
        <w:t>Аттестат об основном общем образовании с отличием и приложения к нему выдаются выпускникам 9 класса, имеющим итоговые отметки «отлично» по всем предметам учебного плана, изучавшимся на уровне основного общего образования.</w:t>
      </w:r>
    </w:p>
    <w:p w:rsidR="00795933" w:rsidRPr="00BD0E6E" w:rsidRDefault="00795933" w:rsidP="00795933">
      <w:pPr>
        <w:pStyle w:val="1"/>
        <w:shd w:val="clear" w:color="auto" w:fill="auto"/>
        <w:spacing w:line="322" w:lineRule="exact"/>
        <w:ind w:left="20" w:right="20" w:firstLine="840"/>
        <w:jc w:val="both"/>
        <w:rPr>
          <w:rFonts w:cs="Times New Roman"/>
          <w:sz w:val="24"/>
          <w:szCs w:val="24"/>
        </w:rPr>
      </w:pPr>
      <w:r w:rsidRPr="00BD0E6E">
        <w:rPr>
          <w:rFonts w:cs="Times New Roman"/>
          <w:sz w:val="24"/>
          <w:szCs w:val="24"/>
        </w:rPr>
        <w:t>Аттестат о среднем общем образовании и приложения к нему выдаются лицам, успешно прошедшим государственную итоговую аттестацию по образовательным программам среднего общего образования (далее - выпускник 11 класса).</w:t>
      </w:r>
    </w:p>
    <w:p w:rsidR="00795933" w:rsidRPr="00BD0E6E" w:rsidRDefault="00795933" w:rsidP="00795933">
      <w:pPr>
        <w:pStyle w:val="1"/>
        <w:shd w:val="clear" w:color="auto" w:fill="auto"/>
        <w:spacing w:line="322" w:lineRule="exact"/>
        <w:ind w:left="20" w:right="20" w:firstLine="840"/>
        <w:jc w:val="both"/>
        <w:rPr>
          <w:rFonts w:cs="Times New Roman"/>
          <w:sz w:val="24"/>
          <w:szCs w:val="24"/>
        </w:rPr>
      </w:pPr>
      <w:r w:rsidRPr="00BD0E6E">
        <w:rPr>
          <w:rFonts w:cs="Times New Roman"/>
          <w:sz w:val="24"/>
          <w:szCs w:val="24"/>
        </w:rPr>
        <w:t>Аттестат о среднем общем образовании с отличием и приложения к нему выдаются выпускникам 11 класса, имеющим итоговые отметки «отлично» по всем предметам учебного плана, изучавшимся на уровне среднего общего образования</w:t>
      </w:r>
    </w:p>
    <w:p w:rsidR="00795933" w:rsidRPr="00BD0E6E" w:rsidRDefault="00795933" w:rsidP="00795933">
      <w:pPr>
        <w:pStyle w:val="1"/>
        <w:numPr>
          <w:ilvl w:val="0"/>
          <w:numId w:val="5"/>
        </w:numPr>
        <w:shd w:val="clear" w:color="auto" w:fill="auto"/>
        <w:tabs>
          <w:tab w:val="left" w:pos="1412"/>
        </w:tabs>
        <w:spacing w:line="322" w:lineRule="exact"/>
        <w:ind w:left="20" w:right="20" w:firstLine="840"/>
        <w:jc w:val="both"/>
        <w:rPr>
          <w:rFonts w:cs="Times New Roman"/>
          <w:sz w:val="24"/>
          <w:szCs w:val="24"/>
        </w:rPr>
      </w:pPr>
      <w:r w:rsidRPr="00BD0E6E">
        <w:rPr>
          <w:rFonts w:cs="Times New Roman"/>
          <w:sz w:val="24"/>
          <w:szCs w:val="24"/>
        </w:rPr>
        <w:t>Аттестаты и приложения к ним выдаются выпускникам 9 и 11 классов на основании решения педагогического совета школы.</w:t>
      </w:r>
    </w:p>
    <w:p w:rsidR="00795933" w:rsidRPr="00BD0E6E" w:rsidRDefault="00795933" w:rsidP="00795933">
      <w:pPr>
        <w:pStyle w:val="1"/>
        <w:shd w:val="clear" w:color="auto" w:fill="auto"/>
        <w:spacing w:line="322" w:lineRule="exact"/>
        <w:ind w:left="20" w:right="20" w:firstLine="840"/>
        <w:jc w:val="both"/>
        <w:rPr>
          <w:rFonts w:cs="Times New Roman"/>
          <w:sz w:val="24"/>
          <w:szCs w:val="24"/>
        </w:rPr>
      </w:pPr>
      <w:r w:rsidRPr="00BD0E6E">
        <w:rPr>
          <w:rFonts w:cs="Times New Roman"/>
          <w:sz w:val="24"/>
          <w:szCs w:val="24"/>
        </w:rPr>
        <w:t>Аттестаты выдаются выпускникам не позднее десяти дней после даты издания приказа об окончании ими образовательной организации и выдаче аттестатов.</w:t>
      </w:r>
    </w:p>
    <w:p w:rsidR="00795933" w:rsidRPr="00BD0E6E" w:rsidRDefault="00795933" w:rsidP="00795933">
      <w:pPr>
        <w:pStyle w:val="1"/>
        <w:numPr>
          <w:ilvl w:val="0"/>
          <w:numId w:val="5"/>
        </w:numPr>
        <w:shd w:val="clear" w:color="auto" w:fill="auto"/>
        <w:tabs>
          <w:tab w:val="left" w:pos="1398"/>
        </w:tabs>
        <w:spacing w:line="322" w:lineRule="exact"/>
        <w:ind w:left="20" w:right="20" w:firstLine="840"/>
        <w:jc w:val="both"/>
        <w:rPr>
          <w:rFonts w:cs="Times New Roman"/>
          <w:sz w:val="24"/>
          <w:szCs w:val="24"/>
        </w:rPr>
      </w:pPr>
      <w:r w:rsidRPr="00BD0E6E">
        <w:rPr>
          <w:rFonts w:cs="Times New Roman"/>
          <w:sz w:val="24"/>
          <w:szCs w:val="24"/>
        </w:rPr>
        <w:t>Аттестат выдается под личную подпись выпускнику школы при предъявлении им документа, удостоверяющего личность, либо родителям (законным представителям) на основании документов, удостоверяющих их личность, либо иному лицу на основании документа, удостоверяющего личность, и оформленной в установленном порядке доверенности.</w:t>
      </w:r>
    </w:p>
    <w:p w:rsidR="00795933" w:rsidRPr="00BD0E6E" w:rsidRDefault="00795933" w:rsidP="00795933">
      <w:pPr>
        <w:pStyle w:val="1"/>
        <w:numPr>
          <w:ilvl w:val="0"/>
          <w:numId w:val="5"/>
        </w:numPr>
        <w:shd w:val="clear" w:color="auto" w:fill="auto"/>
        <w:tabs>
          <w:tab w:val="left" w:pos="1494"/>
        </w:tabs>
        <w:spacing w:line="322" w:lineRule="exact"/>
        <w:ind w:left="20" w:right="20" w:firstLine="880"/>
        <w:jc w:val="both"/>
        <w:rPr>
          <w:rFonts w:cs="Times New Roman"/>
          <w:sz w:val="24"/>
          <w:szCs w:val="24"/>
        </w:rPr>
      </w:pPr>
      <w:r w:rsidRPr="00BD0E6E">
        <w:rPr>
          <w:rFonts w:cs="Times New Roman"/>
          <w:sz w:val="24"/>
          <w:szCs w:val="24"/>
        </w:rPr>
        <w:t>Аттестаты, не полученные выпускниками в год окончания образовательной организации, хранятся в школе до их востребования.</w:t>
      </w:r>
    </w:p>
    <w:p w:rsidR="00795933" w:rsidRPr="00BD0E6E" w:rsidRDefault="00795933" w:rsidP="00795933">
      <w:pPr>
        <w:pStyle w:val="1"/>
        <w:numPr>
          <w:ilvl w:val="0"/>
          <w:numId w:val="5"/>
        </w:numPr>
        <w:shd w:val="clear" w:color="auto" w:fill="auto"/>
        <w:tabs>
          <w:tab w:val="left" w:pos="1758"/>
        </w:tabs>
        <w:spacing w:line="322" w:lineRule="exact"/>
        <w:ind w:left="20" w:right="20" w:firstLine="880"/>
        <w:jc w:val="both"/>
        <w:rPr>
          <w:rFonts w:cs="Times New Roman"/>
          <w:sz w:val="24"/>
          <w:szCs w:val="24"/>
        </w:rPr>
      </w:pPr>
      <w:r w:rsidRPr="00BD0E6E">
        <w:rPr>
          <w:rFonts w:cs="Times New Roman"/>
          <w:sz w:val="24"/>
          <w:szCs w:val="24"/>
        </w:rPr>
        <w:t>При обнаружении ошибок, допущенных при заполнении аттестата или одного из приложений, в год окончания выпускником образовательной организации выдается аттестат или приложение (приложения) к аттестату на новом бланке взамен испорченного. Выдача нового аттестата или приложения взамен испорченного регистрируется в Книге для учета и записи выданных аттестатов за новым номером учетной записи. При этом напротив ранее сделанной учетной записи делается пометка «испорчен, аннулирован, выдан новый аттестат» с указанием номера учетной записи аттестата, выданного взамен испорченного.</w:t>
      </w:r>
    </w:p>
    <w:p w:rsidR="00795933" w:rsidRPr="00BD0E6E" w:rsidRDefault="00795933" w:rsidP="00795933">
      <w:pPr>
        <w:pStyle w:val="1"/>
        <w:numPr>
          <w:ilvl w:val="0"/>
          <w:numId w:val="5"/>
        </w:numPr>
        <w:shd w:val="clear" w:color="auto" w:fill="auto"/>
        <w:tabs>
          <w:tab w:val="left" w:pos="1383"/>
        </w:tabs>
        <w:spacing w:line="322" w:lineRule="exact"/>
        <w:ind w:left="20" w:right="20" w:firstLine="880"/>
        <w:jc w:val="both"/>
        <w:rPr>
          <w:rFonts w:cs="Times New Roman"/>
          <w:sz w:val="24"/>
          <w:szCs w:val="24"/>
        </w:rPr>
      </w:pPr>
      <w:r w:rsidRPr="00BD0E6E">
        <w:rPr>
          <w:rFonts w:cs="Times New Roman"/>
          <w:sz w:val="24"/>
          <w:szCs w:val="24"/>
        </w:rPr>
        <w:t>Дубликат аттестата выдается школой в случае его утраты, порчи (повреждения).</w:t>
      </w:r>
    </w:p>
    <w:p w:rsidR="00795933" w:rsidRPr="00BD0E6E" w:rsidRDefault="00795933" w:rsidP="00795933">
      <w:pPr>
        <w:pStyle w:val="1"/>
        <w:shd w:val="clear" w:color="auto" w:fill="auto"/>
        <w:spacing w:line="322" w:lineRule="exact"/>
        <w:ind w:left="20" w:right="20" w:firstLine="880"/>
        <w:jc w:val="both"/>
        <w:rPr>
          <w:rFonts w:cs="Times New Roman"/>
          <w:sz w:val="24"/>
          <w:szCs w:val="24"/>
        </w:rPr>
      </w:pPr>
      <w:r w:rsidRPr="00BD0E6E">
        <w:rPr>
          <w:rFonts w:cs="Times New Roman"/>
          <w:sz w:val="24"/>
          <w:szCs w:val="24"/>
        </w:rPr>
        <w:t>При утрате, порче (повреждении) только аттестата выдаются дубликат аттестата и дубликаты приложений к нему, при этом сохранившиеся подлинники приложений к аттестату изымаются и уничтожаются.</w:t>
      </w:r>
    </w:p>
    <w:p w:rsidR="00795933" w:rsidRPr="00BD0E6E" w:rsidRDefault="00795933" w:rsidP="00795933">
      <w:pPr>
        <w:pStyle w:val="1"/>
        <w:shd w:val="clear" w:color="auto" w:fill="auto"/>
        <w:spacing w:line="322" w:lineRule="exact"/>
        <w:ind w:left="20" w:right="20" w:firstLine="880"/>
        <w:jc w:val="both"/>
        <w:rPr>
          <w:rFonts w:cs="Times New Roman"/>
          <w:sz w:val="24"/>
          <w:szCs w:val="24"/>
        </w:rPr>
      </w:pPr>
      <w:r w:rsidRPr="00BD0E6E">
        <w:rPr>
          <w:rFonts w:cs="Times New Roman"/>
          <w:sz w:val="24"/>
          <w:szCs w:val="24"/>
        </w:rPr>
        <w:t>В случае утраты, порчи (повреждения) только приложения взамен выдается дубликат приложения, на котором проставляются номер сохранившегося аттестата и дата выдачи дубликата приложения.</w:t>
      </w:r>
    </w:p>
    <w:p w:rsidR="00795933" w:rsidRPr="00BD0E6E" w:rsidRDefault="00795933" w:rsidP="00795933">
      <w:pPr>
        <w:pStyle w:val="1"/>
        <w:shd w:val="clear" w:color="auto" w:fill="auto"/>
        <w:spacing w:line="322" w:lineRule="exact"/>
        <w:ind w:left="20" w:right="20" w:firstLine="880"/>
        <w:jc w:val="both"/>
        <w:rPr>
          <w:rFonts w:cs="Times New Roman"/>
          <w:sz w:val="24"/>
          <w:szCs w:val="24"/>
        </w:rPr>
      </w:pPr>
      <w:r w:rsidRPr="00BD0E6E">
        <w:rPr>
          <w:rFonts w:cs="Times New Roman"/>
          <w:sz w:val="24"/>
          <w:szCs w:val="24"/>
        </w:rPr>
        <w:t>При невозможности заполнения дубликата приложения к аттестату дубликат аттестата выдается без приложения к нему.</w:t>
      </w:r>
    </w:p>
    <w:p w:rsidR="00795933" w:rsidRPr="00BD0E6E" w:rsidRDefault="00795933" w:rsidP="00795933">
      <w:pPr>
        <w:pStyle w:val="1"/>
        <w:numPr>
          <w:ilvl w:val="0"/>
          <w:numId w:val="5"/>
        </w:numPr>
        <w:shd w:val="clear" w:color="auto" w:fill="auto"/>
        <w:tabs>
          <w:tab w:val="left" w:pos="1388"/>
        </w:tabs>
        <w:spacing w:line="322" w:lineRule="exact"/>
        <w:ind w:left="20" w:right="20" w:firstLine="880"/>
        <w:jc w:val="both"/>
        <w:rPr>
          <w:rFonts w:cs="Times New Roman"/>
          <w:sz w:val="24"/>
          <w:szCs w:val="24"/>
        </w:rPr>
      </w:pPr>
      <w:r w:rsidRPr="00BD0E6E">
        <w:rPr>
          <w:rFonts w:cs="Times New Roman"/>
          <w:sz w:val="24"/>
          <w:szCs w:val="24"/>
        </w:rPr>
        <w:t>Выдача дубликата аттестата или приложений осуществляется на основании письменного заявления выпускника:</w:t>
      </w:r>
    </w:p>
    <w:p w:rsidR="00795933" w:rsidRPr="00BD0E6E" w:rsidRDefault="00795933" w:rsidP="00795933">
      <w:pPr>
        <w:pStyle w:val="1"/>
        <w:numPr>
          <w:ilvl w:val="0"/>
          <w:numId w:val="6"/>
        </w:numPr>
        <w:shd w:val="clear" w:color="auto" w:fill="auto"/>
        <w:tabs>
          <w:tab w:val="left" w:pos="188"/>
        </w:tabs>
        <w:spacing w:line="322" w:lineRule="exact"/>
        <w:ind w:left="20" w:right="20"/>
        <w:jc w:val="both"/>
        <w:rPr>
          <w:rFonts w:cs="Times New Roman"/>
          <w:sz w:val="24"/>
          <w:szCs w:val="24"/>
        </w:rPr>
      </w:pPr>
      <w:r w:rsidRPr="00BD0E6E">
        <w:rPr>
          <w:rFonts w:cs="Times New Roman"/>
          <w:sz w:val="24"/>
          <w:szCs w:val="24"/>
        </w:rPr>
        <w:lastRenderedPageBreak/>
        <w:t>при утрате аттестата или приложения - с изложением обстоятельств утраты аттестата или приложения, а также приложением документа, подтверждающего факт утраты (справки из органов внутренних дел, пожарной охраны, объявления в газете и других);</w:t>
      </w:r>
    </w:p>
    <w:p w:rsidR="00795933" w:rsidRPr="00BD0E6E" w:rsidRDefault="00795933" w:rsidP="00795933">
      <w:pPr>
        <w:pStyle w:val="1"/>
        <w:numPr>
          <w:ilvl w:val="0"/>
          <w:numId w:val="6"/>
        </w:numPr>
        <w:shd w:val="clear" w:color="auto" w:fill="auto"/>
        <w:tabs>
          <w:tab w:val="left" w:pos="366"/>
        </w:tabs>
        <w:spacing w:line="322" w:lineRule="exact"/>
        <w:ind w:left="20" w:right="20"/>
        <w:jc w:val="both"/>
        <w:rPr>
          <w:rFonts w:cs="Times New Roman"/>
          <w:sz w:val="24"/>
          <w:szCs w:val="24"/>
        </w:rPr>
      </w:pPr>
      <w:r w:rsidRPr="00BD0E6E">
        <w:rPr>
          <w:rFonts w:cs="Times New Roman"/>
          <w:sz w:val="24"/>
          <w:szCs w:val="24"/>
        </w:rPr>
        <w:t>при порче аттестата или приложения, при обнаружении ошибки, допущенной при заполнении, - с изложением обстоятельств и характера повреждений, исключающих возможность дальнейшего использования или указанием допущенных ошибок, с приложением поврежденного (испорченного) аттестата или приложения, которые подлежат уничтожению.</w:t>
      </w:r>
    </w:p>
    <w:p w:rsidR="00795933" w:rsidRPr="00BD0E6E" w:rsidRDefault="00795933" w:rsidP="00795933">
      <w:pPr>
        <w:pStyle w:val="1"/>
        <w:shd w:val="clear" w:color="auto" w:fill="auto"/>
        <w:spacing w:line="322" w:lineRule="exact"/>
        <w:ind w:left="20" w:right="20" w:firstLine="880"/>
        <w:jc w:val="both"/>
        <w:rPr>
          <w:rFonts w:cs="Times New Roman"/>
          <w:sz w:val="24"/>
          <w:szCs w:val="24"/>
        </w:rPr>
      </w:pPr>
      <w:r w:rsidRPr="00BD0E6E">
        <w:rPr>
          <w:rFonts w:cs="Times New Roman"/>
          <w:sz w:val="24"/>
          <w:szCs w:val="24"/>
        </w:rPr>
        <w:t>Решение о выдаче или отказ в выдаче дубликата аттестата или приложения принимается школой в месячный срок со дня подачи письменного заявления.</w:t>
      </w:r>
    </w:p>
    <w:p w:rsidR="00795933" w:rsidRPr="00BD0E6E" w:rsidRDefault="00795933" w:rsidP="00795933">
      <w:pPr>
        <w:pStyle w:val="1"/>
        <w:shd w:val="clear" w:color="auto" w:fill="auto"/>
        <w:spacing w:line="322" w:lineRule="exact"/>
        <w:ind w:left="20" w:right="20" w:firstLine="880"/>
        <w:jc w:val="both"/>
        <w:rPr>
          <w:rFonts w:cs="Times New Roman"/>
          <w:sz w:val="24"/>
          <w:szCs w:val="24"/>
        </w:rPr>
      </w:pPr>
      <w:r w:rsidRPr="00BD0E6E">
        <w:rPr>
          <w:rFonts w:cs="Times New Roman"/>
          <w:sz w:val="24"/>
          <w:szCs w:val="24"/>
        </w:rPr>
        <w:t>4.8. О выдаче дубликата аттестата или дубликатов приложений школой издается приказ. Копия приказа, заявление выпускника и все основания для выдачи дубликата хранятся вместе с личными делами выпускников.</w:t>
      </w:r>
    </w:p>
    <w:p w:rsidR="00795933" w:rsidRPr="00BD0E6E" w:rsidRDefault="00795933" w:rsidP="00795933">
      <w:pPr>
        <w:pStyle w:val="1"/>
        <w:shd w:val="clear" w:color="auto" w:fill="auto"/>
        <w:spacing w:line="322" w:lineRule="exact"/>
        <w:ind w:left="20" w:right="20" w:firstLine="880"/>
        <w:jc w:val="both"/>
        <w:rPr>
          <w:rFonts w:cs="Times New Roman"/>
          <w:sz w:val="24"/>
          <w:szCs w:val="24"/>
        </w:rPr>
      </w:pPr>
      <w:r w:rsidRPr="00BD0E6E">
        <w:rPr>
          <w:rFonts w:cs="Times New Roman"/>
          <w:sz w:val="24"/>
          <w:szCs w:val="24"/>
        </w:rPr>
        <w:t>4.9. В случае изменения наименования образовательной организации дубликат аттестата и (или) приложения выдается вместе с документом, подтверждающим изменение наименования образовательной организации.</w:t>
      </w:r>
    </w:p>
    <w:p w:rsidR="00795933" w:rsidRPr="00BD0E6E" w:rsidRDefault="00795933" w:rsidP="00795933">
      <w:pPr>
        <w:pStyle w:val="1"/>
        <w:numPr>
          <w:ilvl w:val="0"/>
          <w:numId w:val="7"/>
        </w:numPr>
        <w:shd w:val="clear" w:color="auto" w:fill="auto"/>
        <w:tabs>
          <w:tab w:val="left" w:pos="1614"/>
        </w:tabs>
        <w:spacing w:line="322" w:lineRule="exact"/>
        <w:ind w:left="20" w:right="20" w:firstLine="840"/>
        <w:jc w:val="both"/>
        <w:rPr>
          <w:rFonts w:cs="Times New Roman"/>
          <w:sz w:val="24"/>
          <w:szCs w:val="24"/>
        </w:rPr>
      </w:pPr>
      <w:r w:rsidRPr="00BD0E6E">
        <w:rPr>
          <w:rFonts w:cs="Times New Roman"/>
          <w:sz w:val="24"/>
          <w:szCs w:val="24"/>
        </w:rPr>
        <w:t>Дубликаты аттестатов и приложений выдаются на бланках образца, действующего в период обращения о выдаче дубликата, независимо от года окончания выпускником школы.</w:t>
      </w:r>
    </w:p>
    <w:p w:rsidR="00795933" w:rsidRPr="00BD0E6E" w:rsidRDefault="00795933" w:rsidP="00795933">
      <w:pPr>
        <w:pStyle w:val="1"/>
        <w:numPr>
          <w:ilvl w:val="0"/>
          <w:numId w:val="7"/>
        </w:numPr>
        <w:shd w:val="clear" w:color="auto" w:fill="auto"/>
        <w:tabs>
          <w:tab w:val="left" w:pos="1585"/>
        </w:tabs>
        <w:spacing w:after="281" w:line="322" w:lineRule="exact"/>
        <w:ind w:left="20" w:right="20" w:firstLine="840"/>
        <w:jc w:val="both"/>
        <w:rPr>
          <w:rFonts w:cs="Times New Roman"/>
          <w:sz w:val="24"/>
          <w:szCs w:val="24"/>
        </w:rPr>
      </w:pPr>
      <w:r w:rsidRPr="00BD0E6E">
        <w:rPr>
          <w:rFonts w:cs="Times New Roman"/>
          <w:sz w:val="24"/>
          <w:szCs w:val="24"/>
        </w:rPr>
        <w:t>В момент выдачи выпускникам 11 классов аттестатов о среднем общем образовании им возвращаются аттестаты об основном общем образовании, хранящиеся в школе.</w:t>
      </w:r>
    </w:p>
    <w:p w:rsidR="00795933" w:rsidRPr="00BD0E6E" w:rsidRDefault="00795933" w:rsidP="00795933">
      <w:pPr>
        <w:pStyle w:val="Heading11"/>
        <w:keepNext/>
        <w:keepLines/>
        <w:shd w:val="clear" w:color="auto" w:fill="auto"/>
        <w:spacing w:before="0" w:after="246" w:line="270" w:lineRule="exact"/>
        <w:ind w:left="1280"/>
        <w:jc w:val="left"/>
        <w:rPr>
          <w:rFonts w:cs="Times New Roman"/>
          <w:sz w:val="24"/>
          <w:szCs w:val="24"/>
        </w:rPr>
      </w:pPr>
      <w:bookmarkStart w:id="7" w:name="bookmark6"/>
      <w:r w:rsidRPr="00BD0E6E">
        <w:rPr>
          <w:rFonts w:cs="Times New Roman"/>
          <w:sz w:val="24"/>
          <w:szCs w:val="24"/>
        </w:rPr>
        <w:t>5. Учет и хранение бланков аттестатов и приложений</w:t>
      </w:r>
      <w:bookmarkEnd w:id="7"/>
      <w:r w:rsidR="00042053" w:rsidRPr="00BD0E6E">
        <w:rPr>
          <w:rFonts w:cs="Times New Roman"/>
          <w:sz w:val="24"/>
          <w:szCs w:val="24"/>
        </w:rPr>
        <w:t>.</w:t>
      </w:r>
    </w:p>
    <w:p w:rsidR="00795933" w:rsidRPr="00BD0E6E" w:rsidRDefault="00795933" w:rsidP="00795933">
      <w:pPr>
        <w:pStyle w:val="1"/>
        <w:numPr>
          <w:ilvl w:val="0"/>
          <w:numId w:val="8"/>
        </w:numPr>
        <w:shd w:val="clear" w:color="auto" w:fill="auto"/>
        <w:tabs>
          <w:tab w:val="left" w:pos="1378"/>
        </w:tabs>
        <w:spacing w:line="322" w:lineRule="exact"/>
        <w:ind w:left="20" w:right="20" w:firstLine="840"/>
        <w:jc w:val="both"/>
        <w:rPr>
          <w:rFonts w:cs="Times New Roman"/>
          <w:sz w:val="24"/>
          <w:szCs w:val="24"/>
        </w:rPr>
      </w:pPr>
      <w:r w:rsidRPr="00BD0E6E">
        <w:rPr>
          <w:rFonts w:cs="Times New Roman"/>
          <w:sz w:val="24"/>
          <w:szCs w:val="24"/>
        </w:rPr>
        <w:t>С момента получения бланков аттестатов и приложений к ним и до выдачи аттестатов выпускникам указанные документы хранятся в сейфе директора школы, который несет персональную ответственность за сохранность этих документов.</w:t>
      </w:r>
    </w:p>
    <w:p w:rsidR="00795933" w:rsidRPr="00BD0E6E" w:rsidRDefault="00795933" w:rsidP="00795933">
      <w:pPr>
        <w:pStyle w:val="1"/>
        <w:numPr>
          <w:ilvl w:val="0"/>
          <w:numId w:val="8"/>
        </w:numPr>
        <w:shd w:val="clear" w:color="auto" w:fill="auto"/>
        <w:tabs>
          <w:tab w:val="left" w:pos="1498"/>
        </w:tabs>
        <w:spacing w:line="322" w:lineRule="exact"/>
        <w:ind w:left="20" w:right="20" w:firstLine="840"/>
        <w:jc w:val="both"/>
        <w:rPr>
          <w:rFonts w:cs="Times New Roman"/>
          <w:sz w:val="24"/>
          <w:szCs w:val="24"/>
        </w:rPr>
      </w:pPr>
      <w:r w:rsidRPr="00BD0E6E">
        <w:rPr>
          <w:rFonts w:cs="Times New Roman"/>
          <w:sz w:val="24"/>
          <w:szCs w:val="24"/>
        </w:rPr>
        <w:t>Не использованные в текущем году бланки аттестатов и приложений, оставшиеся после выдачи аттестатов выпускникам, хранятся в школе.</w:t>
      </w:r>
    </w:p>
    <w:p w:rsidR="00795933" w:rsidRPr="00BD0E6E" w:rsidRDefault="00795933" w:rsidP="00795933">
      <w:pPr>
        <w:pStyle w:val="1"/>
        <w:numPr>
          <w:ilvl w:val="0"/>
          <w:numId w:val="8"/>
        </w:numPr>
        <w:shd w:val="clear" w:color="auto" w:fill="auto"/>
        <w:tabs>
          <w:tab w:val="left" w:pos="1383"/>
        </w:tabs>
        <w:spacing w:line="322" w:lineRule="exact"/>
        <w:ind w:left="20" w:right="20" w:firstLine="840"/>
        <w:jc w:val="both"/>
        <w:rPr>
          <w:rFonts w:cs="Times New Roman"/>
          <w:sz w:val="24"/>
          <w:szCs w:val="24"/>
        </w:rPr>
      </w:pPr>
      <w:r w:rsidRPr="00BD0E6E">
        <w:rPr>
          <w:rFonts w:cs="Times New Roman"/>
          <w:sz w:val="24"/>
          <w:szCs w:val="24"/>
        </w:rPr>
        <w:t>Бланки аттестатов и приложений, испорченные при заполнении, подлежат списанию и уничтожению по решению создаваемой в школе комиссии под председательством директора школы. Комиссия составляет акт в двух экземплярах. В акте указываются количество (числом и прописью) и номера уничтожаемых бланков аттестатов и приложений. Испорченные документы вместе актом прикладываются к документам, где номера титулов аттестатов вырезаются и наклеиваются на отдельный лист бумаги, который прилагается к первому экземпляру акта.</w:t>
      </w:r>
    </w:p>
    <w:p w:rsidR="00795933" w:rsidRPr="00BD0E6E" w:rsidRDefault="00795933" w:rsidP="00795933">
      <w:pPr>
        <w:pStyle w:val="1"/>
        <w:numPr>
          <w:ilvl w:val="0"/>
          <w:numId w:val="8"/>
        </w:numPr>
        <w:shd w:val="clear" w:color="auto" w:fill="auto"/>
        <w:tabs>
          <w:tab w:val="left" w:pos="1806"/>
        </w:tabs>
        <w:spacing w:line="322" w:lineRule="exact"/>
        <w:ind w:left="20" w:right="20" w:firstLine="840"/>
        <w:jc w:val="both"/>
        <w:rPr>
          <w:rFonts w:cs="Times New Roman"/>
          <w:sz w:val="24"/>
          <w:szCs w:val="24"/>
        </w:rPr>
      </w:pPr>
      <w:r w:rsidRPr="00BD0E6E">
        <w:rPr>
          <w:rFonts w:cs="Times New Roman"/>
          <w:sz w:val="24"/>
          <w:szCs w:val="24"/>
        </w:rPr>
        <w:t>Лица, назначенные директором школы, ответственными за хранение, учет и выдачу бланков аттестатов (или сам руководитель), на основании накладной принимают бланки твердых обложек и титулов аттестатов, приложений по количеству и качеству, проверяют отсутствие дефектов.</w:t>
      </w:r>
    </w:p>
    <w:p w:rsidR="00795933" w:rsidRPr="00BD0E6E" w:rsidRDefault="00795933" w:rsidP="00795933">
      <w:pPr>
        <w:pStyle w:val="1"/>
        <w:numPr>
          <w:ilvl w:val="0"/>
          <w:numId w:val="8"/>
        </w:numPr>
        <w:shd w:val="clear" w:color="auto" w:fill="auto"/>
        <w:tabs>
          <w:tab w:val="left" w:pos="1450"/>
        </w:tabs>
        <w:spacing w:after="281" w:line="322" w:lineRule="exact"/>
        <w:ind w:left="20" w:right="20" w:firstLine="840"/>
        <w:jc w:val="both"/>
        <w:rPr>
          <w:rFonts w:cs="Times New Roman"/>
          <w:sz w:val="24"/>
          <w:szCs w:val="24"/>
        </w:rPr>
      </w:pPr>
      <w:r w:rsidRPr="00BD0E6E">
        <w:rPr>
          <w:rFonts w:cs="Times New Roman"/>
          <w:sz w:val="24"/>
          <w:szCs w:val="24"/>
        </w:rPr>
        <w:t>Учет бланков аттестатов и приложений ведется по каждому уровню общего образования и по каждому виду документа отдельно, в соответствующей Книге учета бланков аттестатов как на бумажном носителе, так и в электронном виде.</w:t>
      </w:r>
    </w:p>
    <w:p w:rsidR="00795933" w:rsidRPr="00BD0E6E" w:rsidRDefault="00795933" w:rsidP="00795933">
      <w:pPr>
        <w:pStyle w:val="1"/>
        <w:numPr>
          <w:ilvl w:val="0"/>
          <w:numId w:val="8"/>
        </w:numPr>
        <w:shd w:val="clear" w:color="auto" w:fill="auto"/>
        <w:tabs>
          <w:tab w:val="left" w:pos="1340"/>
        </w:tabs>
        <w:spacing w:after="287" w:line="270" w:lineRule="exact"/>
        <w:ind w:left="20" w:firstLine="840"/>
        <w:jc w:val="both"/>
        <w:rPr>
          <w:rFonts w:cs="Times New Roman"/>
          <w:sz w:val="24"/>
          <w:szCs w:val="24"/>
        </w:rPr>
      </w:pPr>
      <w:r w:rsidRPr="00BD0E6E">
        <w:rPr>
          <w:rFonts w:cs="Times New Roman"/>
          <w:sz w:val="24"/>
          <w:szCs w:val="24"/>
        </w:rPr>
        <w:t>Книга учета бланков аттестатов включает следующие сведения:</w:t>
      </w:r>
    </w:p>
    <w:p w:rsidR="00795933" w:rsidRPr="00BD0E6E" w:rsidRDefault="00795933" w:rsidP="00795933">
      <w:pPr>
        <w:pStyle w:val="1"/>
        <w:shd w:val="clear" w:color="auto" w:fill="auto"/>
        <w:spacing w:after="231" w:line="270" w:lineRule="exact"/>
        <w:ind w:left="20" w:firstLine="840"/>
        <w:jc w:val="both"/>
        <w:rPr>
          <w:rFonts w:cs="Times New Roman"/>
          <w:sz w:val="24"/>
          <w:szCs w:val="24"/>
        </w:rPr>
      </w:pPr>
      <w:r w:rsidRPr="00BD0E6E">
        <w:rPr>
          <w:rFonts w:cs="Times New Roman"/>
          <w:sz w:val="24"/>
          <w:szCs w:val="24"/>
        </w:rPr>
        <w:lastRenderedPageBreak/>
        <w:t>5.6.1. При учете полученных бланков аттестатов:</w:t>
      </w:r>
    </w:p>
    <w:p w:rsidR="00795933" w:rsidRPr="00BD0E6E" w:rsidRDefault="00795933" w:rsidP="00042053">
      <w:pPr>
        <w:pStyle w:val="1"/>
        <w:shd w:val="clear" w:color="auto" w:fill="auto"/>
        <w:spacing w:line="322" w:lineRule="exact"/>
        <w:jc w:val="both"/>
        <w:rPr>
          <w:rFonts w:cs="Times New Roman"/>
          <w:sz w:val="24"/>
          <w:szCs w:val="24"/>
        </w:rPr>
      </w:pPr>
      <w:r w:rsidRPr="00BD0E6E">
        <w:rPr>
          <w:rFonts w:cs="Times New Roman"/>
          <w:sz w:val="24"/>
          <w:szCs w:val="24"/>
        </w:rPr>
        <w:t>- номер учетной записи;</w:t>
      </w:r>
    </w:p>
    <w:p w:rsidR="00795933" w:rsidRPr="00BD0E6E" w:rsidRDefault="00795933" w:rsidP="00795933">
      <w:pPr>
        <w:pStyle w:val="1"/>
        <w:numPr>
          <w:ilvl w:val="0"/>
          <w:numId w:val="6"/>
        </w:numPr>
        <w:shd w:val="clear" w:color="auto" w:fill="auto"/>
        <w:tabs>
          <w:tab w:val="left" w:pos="178"/>
        </w:tabs>
        <w:spacing w:line="322" w:lineRule="exact"/>
        <w:ind w:left="20"/>
        <w:rPr>
          <w:rFonts w:cs="Times New Roman"/>
          <w:sz w:val="24"/>
          <w:szCs w:val="24"/>
        </w:rPr>
      </w:pPr>
      <w:r w:rsidRPr="00BD0E6E">
        <w:rPr>
          <w:rFonts w:cs="Times New Roman"/>
          <w:sz w:val="24"/>
          <w:szCs w:val="24"/>
        </w:rPr>
        <w:t>наименование организации-изготовителя;</w:t>
      </w:r>
    </w:p>
    <w:p w:rsidR="00795933" w:rsidRPr="00BD0E6E" w:rsidRDefault="00795933" w:rsidP="00795933">
      <w:pPr>
        <w:pStyle w:val="1"/>
        <w:numPr>
          <w:ilvl w:val="0"/>
          <w:numId w:val="6"/>
        </w:numPr>
        <w:shd w:val="clear" w:color="auto" w:fill="auto"/>
        <w:tabs>
          <w:tab w:val="left" w:pos="178"/>
        </w:tabs>
        <w:spacing w:line="322" w:lineRule="exact"/>
        <w:ind w:left="20"/>
        <w:rPr>
          <w:rFonts w:cs="Times New Roman"/>
          <w:sz w:val="24"/>
          <w:szCs w:val="24"/>
        </w:rPr>
      </w:pPr>
      <w:r w:rsidRPr="00BD0E6E">
        <w:rPr>
          <w:rFonts w:cs="Times New Roman"/>
          <w:sz w:val="24"/>
          <w:szCs w:val="24"/>
        </w:rPr>
        <w:t>дата получения бланков аттестатов;</w:t>
      </w:r>
    </w:p>
    <w:p w:rsidR="00795933" w:rsidRPr="00BD0E6E" w:rsidRDefault="00795933" w:rsidP="00795933">
      <w:pPr>
        <w:pStyle w:val="1"/>
        <w:numPr>
          <w:ilvl w:val="0"/>
          <w:numId w:val="6"/>
        </w:numPr>
        <w:shd w:val="clear" w:color="auto" w:fill="auto"/>
        <w:tabs>
          <w:tab w:val="left" w:pos="188"/>
        </w:tabs>
        <w:spacing w:line="322" w:lineRule="exact"/>
        <w:ind w:left="20" w:right="1240"/>
        <w:rPr>
          <w:rFonts w:cs="Times New Roman"/>
          <w:sz w:val="24"/>
          <w:szCs w:val="24"/>
        </w:rPr>
      </w:pPr>
      <w:r w:rsidRPr="00BD0E6E">
        <w:rPr>
          <w:rFonts w:cs="Times New Roman"/>
          <w:sz w:val="24"/>
          <w:szCs w:val="24"/>
        </w:rPr>
        <w:t>количество полученных бланков аттестатов, в том числе титулов (с указанием типографских номеров), твердых обложек, приложений;</w:t>
      </w:r>
    </w:p>
    <w:p w:rsidR="00795933" w:rsidRPr="00BD0E6E" w:rsidRDefault="00795933" w:rsidP="00795933">
      <w:pPr>
        <w:pStyle w:val="1"/>
        <w:numPr>
          <w:ilvl w:val="0"/>
          <w:numId w:val="9"/>
        </w:numPr>
        <w:shd w:val="clear" w:color="auto" w:fill="auto"/>
        <w:tabs>
          <w:tab w:val="left" w:pos="1566"/>
        </w:tabs>
        <w:spacing w:line="322" w:lineRule="exact"/>
        <w:ind w:left="20" w:firstLine="860"/>
        <w:jc w:val="both"/>
        <w:rPr>
          <w:rFonts w:cs="Times New Roman"/>
          <w:sz w:val="24"/>
          <w:szCs w:val="24"/>
        </w:rPr>
      </w:pPr>
      <w:r w:rsidRPr="00BD0E6E">
        <w:rPr>
          <w:rFonts w:cs="Times New Roman"/>
          <w:sz w:val="24"/>
          <w:szCs w:val="24"/>
        </w:rPr>
        <w:t>При учете выданных бланков аттестатов:</w:t>
      </w:r>
    </w:p>
    <w:p w:rsidR="00795933" w:rsidRPr="00BD0E6E" w:rsidRDefault="00795933" w:rsidP="00795933">
      <w:pPr>
        <w:pStyle w:val="1"/>
        <w:numPr>
          <w:ilvl w:val="0"/>
          <w:numId w:val="6"/>
        </w:numPr>
        <w:shd w:val="clear" w:color="auto" w:fill="auto"/>
        <w:tabs>
          <w:tab w:val="left" w:pos="178"/>
        </w:tabs>
        <w:spacing w:line="322" w:lineRule="exact"/>
        <w:ind w:left="20"/>
        <w:rPr>
          <w:rFonts w:cs="Times New Roman"/>
          <w:sz w:val="24"/>
          <w:szCs w:val="24"/>
        </w:rPr>
      </w:pPr>
      <w:r w:rsidRPr="00BD0E6E">
        <w:rPr>
          <w:rFonts w:cs="Times New Roman"/>
          <w:sz w:val="24"/>
          <w:szCs w:val="24"/>
        </w:rPr>
        <w:t>номер учетной записи;</w:t>
      </w:r>
    </w:p>
    <w:p w:rsidR="00795933" w:rsidRPr="00BD0E6E" w:rsidRDefault="00795933" w:rsidP="00795933">
      <w:pPr>
        <w:pStyle w:val="1"/>
        <w:numPr>
          <w:ilvl w:val="0"/>
          <w:numId w:val="6"/>
        </w:numPr>
        <w:shd w:val="clear" w:color="auto" w:fill="auto"/>
        <w:tabs>
          <w:tab w:val="left" w:pos="178"/>
        </w:tabs>
        <w:spacing w:line="322" w:lineRule="exact"/>
        <w:ind w:left="20"/>
        <w:rPr>
          <w:rFonts w:cs="Times New Roman"/>
          <w:sz w:val="24"/>
          <w:szCs w:val="24"/>
        </w:rPr>
      </w:pPr>
      <w:r w:rsidRPr="00BD0E6E">
        <w:rPr>
          <w:rFonts w:cs="Times New Roman"/>
          <w:sz w:val="24"/>
          <w:szCs w:val="24"/>
        </w:rPr>
        <w:t>дата выдачи бланков аттестатов;</w:t>
      </w:r>
    </w:p>
    <w:p w:rsidR="00795933" w:rsidRPr="00BD0E6E" w:rsidRDefault="00795933" w:rsidP="00795933">
      <w:pPr>
        <w:pStyle w:val="1"/>
        <w:numPr>
          <w:ilvl w:val="0"/>
          <w:numId w:val="6"/>
        </w:numPr>
        <w:shd w:val="clear" w:color="auto" w:fill="auto"/>
        <w:tabs>
          <w:tab w:val="left" w:pos="188"/>
        </w:tabs>
        <w:spacing w:after="240" w:line="322" w:lineRule="exact"/>
        <w:ind w:left="20" w:right="60"/>
        <w:rPr>
          <w:rFonts w:cs="Times New Roman"/>
          <w:sz w:val="24"/>
          <w:szCs w:val="24"/>
        </w:rPr>
      </w:pPr>
      <w:r w:rsidRPr="00BD0E6E">
        <w:rPr>
          <w:rFonts w:cs="Times New Roman"/>
          <w:sz w:val="24"/>
          <w:szCs w:val="24"/>
        </w:rPr>
        <w:t>количество выданных бланков аттестатов, в том числе титулов (с указанием типографских номеров), твердых обложек, приложений;</w:t>
      </w:r>
    </w:p>
    <w:p w:rsidR="00795933" w:rsidRPr="00BD0E6E" w:rsidRDefault="00795933" w:rsidP="00795933">
      <w:pPr>
        <w:pStyle w:val="1"/>
        <w:numPr>
          <w:ilvl w:val="0"/>
          <w:numId w:val="9"/>
        </w:numPr>
        <w:shd w:val="clear" w:color="auto" w:fill="auto"/>
        <w:tabs>
          <w:tab w:val="left" w:pos="1566"/>
        </w:tabs>
        <w:spacing w:line="322" w:lineRule="exact"/>
        <w:ind w:left="20" w:firstLine="860"/>
        <w:jc w:val="both"/>
        <w:rPr>
          <w:rFonts w:cs="Times New Roman"/>
          <w:sz w:val="24"/>
          <w:szCs w:val="24"/>
        </w:rPr>
      </w:pPr>
      <w:r w:rsidRPr="00BD0E6E">
        <w:rPr>
          <w:rFonts w:cs="Times New Roman"/>
          <w:sz w:val="24"/>
          <w:szCs w:val="24"/>
        </w:rPr>
        <w:t>При учете остатков бланков аттестатов:</w:t>
      </w:r>
    </w:p>
    <w:p w:rsidR="00795933" w:rsidRPr="00BD0E6E" w:rsidRDefault="00795933" w:rsidP="00795933">
      <w:pPr>
        <w:pStyle w:val="1"/>
        <w:numPr>
          <w:ilvl w:val="0"/>
          <w:numId w:val="6"/>
        </w:numPr>
        <w:shd w:val="clear" w:color="auto" w:fill="auto"/>
        <w:tabs>
          <w:tab w:val="left" w:pos="183"/>
        </w:tabs>
        <w:spacing w:line="322" w:lineRule="exact"/>
        <w:ind w:left="20"/>
        <w:rPr>
          <w:rFonts w:cs="Times New Roman"/>
          <w:sz w:val="24"/>
          <w:szCs w:val="24"/>
        </w:rPr>
      </w:pPr>
      <w:r w:rsidRPr="00BD0E6E">
        <w:rPr>
          <w:rFonts w:cs="Times New Roman"/>
          <w:sz w:val="24"/>
          <w:szCs w:val="24"/>
        </w:rPr>
        <w:t>остаток бланков аттестатов на 1 января текущего года;</w:t>
      </w:r>
    </w:p>
    <w:p w:rsidR="00795933" w:rsidRPr="00BD0E6E" w:rsidRDefault="00795933" w:rsidP="00795933">
      <w:pPr>
        <w:pStyle w:val="1"/>
        <w:numPr>
          <w:ilvl w:val="0"/>
          <w:numId w:val="6"/>
        </w:numPr>
        <w:shd w:val="clear" w:color="auto" w:fill="auto"/>
        <w:tabs>
          <w:tab w:val="left" w:pos="178"/>
        </w:tabs>
        <w:spacing w:line="322" w:lineRule="exact"/>
        <w:ind w:left="20"/>
        <w:rPr>
          <w:rFonts w:cs="Times New Roman"/>
          <w:sz w:val="24"/>
          <w:szCs w:val="24"/>
        </w:rPr>
      </w:pPr>
      <w:r w:rsidRPr="00BD0E6E">
        <w:rPr>
          <w:rFonts w:cs="Times New Roman"/>
          <w:sz w:val="24"/>
          <w:szCs w:val="24"/>
        </w:rPr>
        <w:t>количество приобретённых бланков аттестатов в текущем году;</w:t>
      </w:r>
    </w:p>
    <w:p w:rsidR="00795933" w:rsidRPr="00BD0E6E" w:rsidRDefault="00795933" w:rsidP="00795933">
      <w:pPr>
        <w:pStyle w:val="1"/>
        <w:numPr>
          <w:ilvl w:val="0"/>
          <w:numId w:val="6"/>
        </w:numPr>
        <w:shd w:val="clear" w:color="auto" w:fill="auto"/>
        <w:tabs>
          <w:tab w:val="left" w:pos="183"/>
        </w:tabs>
        <w:spacing w:line="322" w:lineRule="exact"/>
        <w:ind w:left="20" w:right="60"/>
        <w:rPr>
          <w:rFonts w:cs="Times New Roman"/>
          <w:sz w:val="24"/>
          <w:szCs w:val="24"/>
        </w:rPr>
      </w:pPr>
      <w:r w:rsidRPr="00BD0E6E">
        <w:rPr>
          <w:rFonts w:cs="Times New Roman"/>
          <w:sz w:val="24"/>
          <w:szCs w:val="24"/>
        </w:rPr>
        <w:t>количество израсходованных бланков аттестатов (приложений) в текущем году - всего, из них: выдано выпускникам текущего года, выдано взамен испорченных, выдано дубликатов;</w:t>
      </w:r>
    </w:p>
    <w:p w:rsidR="00795933" w:rsidRPr="00BD0E6E" w:rsidRDefault="00795933" w:rsidP="00795933">
      <w:pPr>
        <w:pStyle w:val="1"/>
        <w:numPr>
          <w:ilvl w:val="0"/>
          <w:numId w:val="6"/>
        </w:numPr>
        <w:shd w:val="clear" w:color="auto" w:fill="auto"/>
        <w:tabs>
          <w:tab w:val="left" w:pos="183"/>
        </w:tabs>
        <w:spacing w:line="322" w:lineRule="exact"/>
        <w:ind w:left="20" w:right="60"/>
        <w:rPr>
          <w:rFonts w:cs="Times New Roman"/>
          <w:sz w:val="24"/>
          <w:szCs w:val="24"/>
        </w:rPr>
      </w:pPr>
      <w:r w:rsidRPr="00BD0E6E">
        <w:rPr>
          <w:rFonts w:cs="Times New Roman"/>
          <w:sz w:val="24"/>
          <w:szCs w:val="24"/>
        </w:rPr>
        <w:t>количество бланков аттестатов (приложений), утраченных (или испорченных) в силу различных причин (утеряно, похищено, испорчено при наводнении, аварийных и техногенных ситуациях);</w:t>
      </w:r>
    </w:p>
    <w:p w:rsidR="00795933" w:rsidRPr="00BD0E6E" w:rsidRDefault="00795933" w:rsidP="00795933">
      <w:pPr>
        <w:pStyle w:val="1"/>
        <w:numPr>
          <w:ilvl w:val="0"/>
          <w:numId w:val="6"/>
        </w:numPr>
        <w:shd w:val="clear" w:color="auto" w:fill="auto"/>
        <w:tabs>
          <w:tab w:val="left" w:pos="183"/>
        </w:tabs>
        <w:spacing w:line="322" w:lineRule="exact"/>
        <w:ind w:left="20"/>
        <w:rPr>
          <w:rFonts w:cs="Times New Roman"/>
          <w:sz w:val="24"/>
          <w:szCs w:val="24"/>
        </w:rPr>
      </w:pPr>
      <w:r w:rsidRPr="00BD0E6E">
        <w:rPr>
          <w:rFonts w:cs="Times New Roman"/>
          <w:sz w:val="24"/>
          <w:szCs w:val="24"/>
        </w:rPr>
        <w:t>остаток бланков аттестатов на 31 декабря текущего года;</w:t>
      </w:r>
    </w:p>
    <w:p w:rsidR="00795933" w:rsidRPr="00BD0E6E" w:rsidRDefault="00795933" w:rsidP="00795933">
      <w:pPr>
        <w:pStyle w:val="1"/>
        <w:numPr>
          <w:ilvl w:val="0"/>
          <w:numId w:val="6"/>
        </w:numPr>
        <w:shd w:val="clear" w:color="auto" w:fill="auto"/>
        <w:tabs>
          <w:tab w:val="left" w:pos="178"/>
        </w:tabs>
        <w:spacing w:after="240" w:line="322" w:lineRule="exact"/>
        <w:ind w:left="20" w:right="60"/>
        <w:rPr>
          <w:rFonts w:cs="Times New Roman"/>
          <w:sz w:val="24"/>
          <w:szCs w:val="24"/>
        </w:rPr>
      </w:pPr>
      <w:r w:rsidRPr="00BD0E6E">
        <w:rPr>
          <w:rFonts w:cs="Times New Roman"/>
          <w:sz w:val="24"/>
          <w:szCs w:val="24"/>
        </w:rPr>
        <w:t>подпись ответственного лица с расшифровкой - фамилия, имя, отчество (при наличии), должность.</w:t>
      </w:r>
    </w:p>
    <w:p w:rsidR="00795933" w:rsidRPr="00BD0E6E" w:rsidRDefault="00795933" w:rsidP="00795933">
      <w:pPr>
        <w:pStyle w:val="1"/>
        <w:shd w:val="clear" w:color="auto" w:fill="auto"/>
        <w:spacing w:after="281" w:line="322" w:lineRule="exact"/>
        <w:ind w:left="20" w:right="580" w:firstLine="860"/>
        <w:jc w:val="both"/>
        <w:rPr>
          <w:rFonts w:cs="Times New Roman"/>
          <w:sz w:val="24"/>
          <w:szCs w:val="24"/>
        </w:rPr>
      </w:pPr>
      <w:r w:rsidRPr="00BD0E6E">
        <w:rPr>
          <w:rFonts w:cs="Times New Roman"/>
          <w:sz w:val="24"/>
          <w:szCs w:val="24"/>
        </w:rPr>
        <w:t>5.7. Книга учета бланков аттестатов должна быть пронумерована, прошнурована, иметь на последней странице запись о количестве страниц, печать и подпись руководителя образовательного учреждения. Записи в Книге учета бланков аттестатов производятся в хронологическом порядке при совершении каждой операции прихода-расхода лицом, ответственным за получение, хранение, учет и выдачу бланков аттестатов.</w:t>
      </w:r>
    </w:p>
    <w:p w:rsidR="00795933" w:rsidRPr="00BD0E6E" w:rsidRDefault="00795933" w:rsidP="00795933">
      <w:pPr>
        <w:pStyle w:val="Heading11"/>
        <w:keepNext/>
        <w:keepLines/>
        <w:shd w:val="clear" w:color="auto" w:fill="auto"/>
        <w:spacing w:before="0" w:line="270" w:lineRule="exact"/>
        <w:ind w:left="20" w:firstLine="860"/>
        <w:jc w:val="both"/>
        <w:rPr>
          <w:rFonts w:cs="Times New Roman"/>
          <w:sz w:val="24"/>
          <w:szCs w:val="24"/>
        </w:rPr>
      </w:pPr>
      <w:bookmarkStart w:id="8" w:name="bookmark7"/>
      <w:r w:rsidRPr="00BD0E6E">
        <w:rPr>
          <w:rFonts w:cs="Times New Roman"/>
          <w:sz w:val="24"/>
          <w:szCs w:val="24"/>
        </w:rPr>
        <w:t>6. Порядок подготовки к выдаче документов государственного</w:t>
      </w:r>
      <w:bookmarkEnd w:id="8"/>
    </w:p>
    <w:p w:rsidR="00795933" w:rsidRPr="00BD0E6E" w:rsidRDefault="00042053" w:rsidP="00795933">
      <w:pPr>
        <w:pStyle w:val="Heading11"/>
        <w:keepNext/>
        <w:keepLines/>
        <w:shd w:val="clear" w:color="auto" w:fill="auto"/>
        <w:spacing w:before="0" w:after="306" w:line="270" w:lineRule="exact"/>
        <w:ind w:left="4200"/>
        <w:jc w:val="left"/>
        <w:rPr>
          <w:rFonts w:cs="Times New Roman"/>
          <w:sz w:val="24"/>
          <w:szCs w:val="24"/>
        </w:rPr>
      </w:pPr>
      <w:bookmarkStart w:id="9" w:name="bookmark8"/>
      <w:r w:rsidRPr="00BD0E6E">
        <w:rPr>
          <w:rFonts w:cs="Times New Roman"/>
          <w:sz w:val="24"/>
          <w:szCs w:val="24"/>
        </w:rPr>
        <w:t>о</w:t>
      </w:r>
      <w:r w:rsidR="00795933" w:rsidRPr="00BD0E6E">
        <w:rPr>
          <w:rFonts w:cs="Times New Roman"/>
          <w:sz w:val="24"/>
          <w:szCs w:val="24"/>
        </w:rPr>
        <w:t>бразца</w:t>
      </w:r>
      <w:bookmarkEnd w:id="9"/>
      <w:r w:rsidRPr="00BD0E6E">
        <w:rPr>
          <w:rFonts w:cs="Times New Roman"/>
          <w:sz w:val="24"/>
          <w:szCs w:val="24"/>
        </w:rPr>
        <w:t>.</w:t>
      </w:r>
    </w:p>
    <w:p w:rsidR="00795933" w:rsidRPr="00BD0E6E" w:rsidRDefault="00795933" w:rsidP="00795933">
      <w:pPr>
        <w:pStyle w:val="1"/>
        <w:numPr>
          <w:ilvl w:val="0"/>
          <w:numId w:val="10"/>
        </w:numPr>
        <w:shd w:val="clear" w:color="auto" w:fill="auto"/>
        <w:tabs>
          <w:tab w:val="left" w:pos="1412"/>
        </w:tabs>
        <w:spacing w:line="322" w:lineRule="exact"/>
        <w:ind w:left="20" w:right="60" w:firstLine="860"/>
        <w:jc w:val="both"/>
        <w:rPr>
          <w:rFonts w:cs="Times New Roman"/>
          <w:sz w:val="24"/>
          <w:szCs w:val="24"/>
        </w:rPr>
      </w:pPr>
      <w:r w:rsidRPr="00BD0E6E">
        <w:rPr>
          <w:rFonts w:cs="Times New Roman"/>
          <w:sz w:val="24"/>
          <w:szCs w:val="24"/>
        </w:rPr>
        <w:t>Издается приказ по школе о подготовке к выдаче документов государственного образца, в котором утверждаются лица, ответственные за оформление книг выдачи документов об образовании, за оформление аттестатов, на классных руководителей возлагается обязанность составления сводной ведомости годовых и итоговых отметок по учебным предметам.</w:t>
      </w:r>
    </w:p>
    <w:p w:rsidR="00795933" w:rsidRPr="00BD0E6E" w:rsidRDefault="00795933" w:rsidP="00795933">
      <w:pPr>
        <w:pStyle w:val="1"/>
        <w:numPr>
          <w:ilvl w:val="0"/>
          <w:numId w:val="10"/>
        </w:numPr>
        <w:shd w:val="clear" w:color="auto" w:fill="auto"/>
        <w:tabs>
          <w:tab w:val="left" w:pos="1422"/>
        </w:tabs>
        <w:spacing w:line="322" w:lineRule="exact"/>
        <w:ind w:left="20" w:right="60" w:firstLine="860"/>
        <w:jc w:val="both"/>
        <w:rPr>
          <w:rFonts w:cs="Times New Roman"/>
          <w:sz w:val="24"/>
          <w:szCs w:val="24"/>
        </w:rPr>
      </w:pPr>
      <w:r w:rsidRPr="00BD0E6E">
        <w:rPr>
          <w:rFonts w:cs="Times New Roman"/>
          <w:sz w:val="24"/>
          <w:szCs w:val="24"/>
        </w:rPr>
        <w:t xml:space="preserve">Классным руководителем для заполнения бланков аттестатов и приложений к ним составляется сводная ведомость, содержащая фамилии, имена и отчества, дату и место рождения (в строгом соответствии с паспортными данными или данными свидетельства о рождении), итоговые отметки выпускников по предметам учебного </w:t>
      </w:r>
      <w:r w:rsidRPr="00BD0E6E">
        <w:rPr>
          <w:rFonts w:cs="Times New Roman"/>
          <w:sz w:val="24"/>
          <w:szCs w:val="24"/>
        </w:rPr>
        <w:lastRenderedPageBreak/>
        <w:t>плана. Итоговая отметка определяется на основании годовой и экзаменационной отметки с учетом триместровых отметок, а также фактической подготовки выпускника.</w:t>
      </w:r>
    </w:p>
    <w:p w:rsidR="00795933" w:rsidRPr="00BD0E6E" w:rsidRDefault="00795933" w:rsidP="00795933">
      <w:pPr>
        <w:pStyle w:val="1"/>
        <w:numPr>
          <w:ilvl w:val="0"/>
          <w:numId w:val="10"/>
        </w:numPr>
        <w:shd w:val="clear" w:color="auto" w:fill="auto"/>
        <w:tabs>
          <w:tab w:val="left" w:pos="1417"/>
        </w:tabs>
        <w:spacing w:line="322" w:lineRule="exact"/>
        <w:ind w:left="20" w:right="60" w:firstLine="860"/>
        <w:jc w:val="both"/>
        <w:rPr>
          <w:rFonts w:cs="Times New Roman"/>
          <w:sz w:val="24"/>
          <w:szCs w:val="24"/>
        </w:rPr>
      </w:pPr>
      <w:r w:rsidRPr="00BD0E6E">
        <w:rPr>
          <w:rFonts w:cs="Times New Roman"/>
          <w:sz w:val="24"/>
          <w:szCs w:val="24"/>
        </w:rPr>
        <w:t>Проводится ознакомление выпускников с отметками в сводной ведомости. Достоверность сведений, внесенных в сводную ведомость, подтверждается подписью выпускника.</w:t>
      </w:r>
    </w:p>
    <w:p w:rsidR="00795933" w:rsidRPr="00BD0E6E" w:rsidRDefault="00795933" w:rsidP="00795933">
      <w:pPr>
        <w:pStyle w:val="1"/>
        <w:numPr>
          <w:ilvl w:val="0"/>
          <w:numId w:val="10"/>
        </w:numPr>
        <w:shd w:val="clear" w:color="auto" w:fill="auto"/>
        <w:tabs>
          <w:tab w:val="left" w:pos="1374"/>
        </w:tabs>
        <w:spacing w:line="322" w:lineRule="exact"/>
        <w:ind w:left="20" w:firstLine="860"/>
        <w:jc w:val="both"/>
        <w:rPr>
          <w:rFonts w:cs="Times New Roman"/>
          <w:sz w:val="24"/>
          <w:szCs w:val="24"/>
        </w:rPr>
      </w:pPr>
      <w:r w:rsidRPr="00BD0E6E">
        <w:rPr>
          <w:rFonts w:cs="Times New Roman"/>
          <w:sz w:val="24"/>
          <w:szCs w:val="24"/>
        </w:rPr>
        <w:t>Комиссия из трех человек, в состав которой входит руководитель (заместитель), сверяет правильность заполнения сводной ведомости по классным журналам, учебному плану соответствующих классов.</w:t>
      </w:r>
    </w:p>
    <w:p w:rsidR="00795933" w:rsidRPr="00BD0E6E" w:rsidRDefault="00795933" w:rsidP="00795933">
      <w:pPr>
        <w:pStyle w:val="1"/>
        <w:numPr>
          <w:ilvl w:val="0"/>
          <w:numId w:val="10"/>
        </w:numPr>
        <w:shd w:val="clear" w:color="auto" w:fill="auto"/>
        <w:tabs>
          <w:tab w:val="left" w:pos="1426"/>
        </w:tabs>
        <w:spacing w:line="322" w:lineRule="exact"/>
        <w:ind w:left="20" w:firstLine="860"/>
        <w:jc w:val="both"/>
        <w:rPr>
          <w:rFonts w:cs="Times New Roman"/>
          <w:sz w:val="24"/>
          <w:szCs w:val="24"/>
        </w:rPr>
      </w:pPr>
      <w:r w:rsidRPr="00BD0E6E">
        <w:rPr>
          <w:rFonts w:cs="Times New Roman"/>
          <w:sz w:val="24"/>
          <w:szCs w:val="24"/>
        </w:rPr>
        <w:t>Классные руководители заполняют книгу выдачи аттестатов в соответствии с указаниями к данному типу документа, проставляя отметки в соответствии со сводной ведомостью</w:t>
      </w:r>
    </w:p>
    <w:p w:rsidR="00795933" w:rsidRPr="00BD0E6E" w:rsidRDefault="00795933" w:rsidP="00795933">
      <w:pPr>
        <w:pStyle w:val="1"/>
        <w:numPr>
          <w:ilvl w:val="0"/>
          <w:numId w:val="10"/>
        </w:numPr>
        <w:shd w:val="clear" w:color="auto" w:fill="auto"/>
        <w:tabs>
          <w:tab w:val="left" w:pos="1590"/>
        </w:tabs>
        <w:spacing w:line="322" w:lineRule="exact"/>
        <w:ind w:left="20" w:firstLine="860"/>
        <w:jc w:val="both"/>
        <w:rPr>
          <w:rFonts w:cs="Times New Roman"/>
          <w:sz w:val="24"/>
          <w:szCs w:val="24"/>
        </w:rPr>
      </w:pPr>
      <w:r w:rsidRPr="00BD0E6E">
        <w:rPr>
          <w:rFonts w:cs="Times New Roman"/>
          <w:sz w:val="24"/>
          <w:szCs w:val="24"/>
        </w:rPr>
        <w:t>Оценки из сводной ведомости переносятся в аттестат, исправления отметок не допускаются.</w:t>
      </w:r>
    </w:p>
    <w:p w:rsidR="00795933" w:rsidRPr="00BD0E6E" w:rsidRDefault="00795933" w:rsidP="00795933">
      <w:pPr>
        <w:pStyle w:val="1"/>
        <w:numPr>
          <w:ilvl w:val="0"/>
          <w:numId w:val="10"/>
        </w:numPr>
        <w:shd w:val="clear" w:color="auto" w:fill="auto"/>
        <w:tabs>
          <w:tab w:val="left" w:pos="1431"/>
        </w:tabs>
        <w:spacing w:line="322" w:lineRule="exact"/>
        <w:ind w:left="20" w:firstLine="860"/>
        <w:jc w:val="both"/>
        <w:rPr>
          <w:rFonts w:cs="Times New Roman"/>
          <w:sz w:val="24"/>
          <w:szCs w:val="24"/>
        </w:rPr>
      </w:pPr>
      <w:r w:rsidRPr="00BD0E6E">
        <w:rPr>
          <w:rFonts w:cs="Times New Roman"/>
          <w:sz w:val="24"/>
          <w:szCs w:val="24"/>
        </w:rPr>
        <w:t>Директор школы вместе с комиссией сверяет отметки сводной ведомости, отметки в книге выдачи документов об образовании и в документе об образовании, расписывается в соответствующем аттестате.</w:t>
      </w:r>
    </w:p>
    <w:p w:rsidR="00795933" w:rsidRPr="00BD0E6E" w:rsidRDefault="00795933" w:rsidP="00795933">
      <w:pPr>
        <w:pStyle w:val="1"/>
        <w:numPr>
          <w:ilvl w:val="0"/>
          <w:numId w:val="10"/>
        </w:numPr>
        <w:shd w:val="clear" w:color="auto" w:fill="auto"/>
        <w:tabs>
          <w:tab w:val="left" w:pos="1450"/>
        </w:tabs>
        <w:spacing w:line="322" w:lineRule="exact"/>
        <w:ind w:left="20" w:firstLine="860"/>
        <w:jc w:val="both"/>
        <w:rPr>
          <w:rFonts w:cs="Times New Roman"/>
          <w:sz w:val="24"/>
          <w:szCs w:val="24"/>
        </w:rPr>
      </w:pPr>
      <w:r w:rsidRPr="00BD0E6E">
        <w:rPr>
          <w:rFonts w:cs="Times New Roman"/>
          <w:sz w:val="24"/>
          <w:szCs w:val="24"/>
        </w:rPr>
        <w:t>Педагогические работники, заполняющие бланки аттестатов и приложений к ним, должны быть обязательно проинструктированы о порядке заполнения и хранения бланков аттестатов и приложений к ним.</w:t>
      </w:r>
    </w:p>
    <w:p w:rsidR="00900A95" w:rsidRPr="00BD0E6E" w:rsidRDefault="00900A95">
      <w:pPr>
        <w:rPr>
          <w:rFonts w:ascii="Times New Roman" w:hAnsi="Times New Roman" w:cs="Times New Roman"/>
          <w:sz w:val="24"/>
          <w:szCs w:val="24"/>
        </w:rPr>
      </w:pPr>
    </w:p>
    <w:sectPr w:rsidR="00900A95" w:rsidRPr="00BD0E6E" w:rsidSect="000547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abstractNum>
  <w:abstractNum w:abstractNumId="1" w15:restartNumberingAfterBreak="0">
    <w:nsid w:val="00000003"/>
    <w:multiLevelType w:val="multilevel"/>
    <w:tmpl w:val="00000002"/>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00007"/>
    <w:multiLevelType w:val="multilevel"/>
    <w:tmpl w:val="00000006"/>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00009"/>
    <w:multiLevelType w:val="multilevel"/>
    <w:tmpl w:val="00000008"/>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15:restartNumberingAfterBreak="0">
    <w:nsid w:val="0000000D"/>
    <w:multiLevelType w:val="multilevel"/>
    <w:tmpl w:val="0000000C"/>
    <w:lvl w:ilvl="0">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0"/>
      <w:numFmt w:val="decimal"/>
      <w:lvlText w:val="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15:restartNumberingAfterBreak="0">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15:restartNumberingAfterBreak="0">
    <w:nsid w:val="00000011"/>
    <w:multiLevelType w:val="multilevel"/>
    <w:tmpl w:val="00000010"/>
    <w:lvl w:ilvl="0">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5.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15:restartNumberingAfterBreak="0">
    <w:nsid w:val="00000013"/>
    <w:multiLevelType w:val="multilevel"/>
    <w:tmpl w:val="00000012"/>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933"/>
    <w:rsid w:val="00042053"/>
    <w:rsid w:val="00054705"/>
    <w:rsid w:val="002E75DC"/>
    <w:rsid w:val="00350744"/>
    <w:rsid w:val="003D62B2"/>
    <w:rsid w:val="005451D0"/>
    <w:rsid w:val="00795933"/>
    <w:rsid w:val="007A0A21"/>
    <w:rsid w:val="008A60F6"/>
    <w:rsid w:val="00900A95"/>
    <w:rsid w:val="00BD0E6E"/>
    <w:rsid w:val="00DD2C9E"/>
    <w:rsid w:val="00DF1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22E0B"/>
  <w15:docId w15:val="{D997D446-079B-4C36-B22D-A5FF3CA62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7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3">
    <w:name w:val="Body text (3)_"/>
    <w:basedOn w:val="a0"/>
    <w:link w:val="Bodytext31"/>
    <w:uiPriority w:val="99"/>
    <w:locked/>
    <w:rsid w:val="00795933"/>
    <w:rPr>
      <w:rFonts w:ascii="Times New Roman" w:hAnsi="Times New Roman" w:cs="Times New Roman"/>
      <w:b/>
      <w:bCs/>
      <w:sz w:val="26"/>
      <w:szCs w:val="26"/>
      <w:shd w:val="clear" w:color="auto" w:fill="FFFFFF"/>
    </w:rPr>
  </w:style>
  <w:style w:type="paragraph" w:customStyle="1" w:styleId="Bodytext31">
    <w:name w:val="Body text (3)1"/>
    <w:basedOn w:val="a"/>
    <w:link w:val="Bodytext3"/>
    <w:uiPriority w:val="99"/>
    <w:rsid w:val="00795933"/>
    <w:pPr>
      <w:shd w:val="clear" w:color="auto" w:fill="FFFFFF"/>
      <w:spacing w:after="360" w:line="240" w:lineRule="atLeast"/>
    </w:pPr>
    <w:rPr>
      <w:rFonts w:ascii="Times New Roman" w:hAnsi="Times New Roman" w:cs="Times New Roman"/>
      <w:b/>
      <w:bCs/>
      <w:sz w:val="26"/>
      <w:szCs w:val="26"/>
    </w:rPr>
  </w:style>
  <w:style w:type="character" w:customStyle="1" w:styleId="Bodytext30">
    <w:name w:val="Body text (3)"/>
    <w:basedOn w:val="Bodytext3"/>
    <w:uiPriority w:val="99"/>
    <w:rsid w:val="00795933"/>
    <w:rPr>
      <w:rFonts w:ascii="Times New Roman" w:hAnsi="Times New Roman" w:cs="Times New Roman"/>
      <w:b/>
      <w:bCs/>
      <w:sz w:val="26"/>
      <w:szCs w:val="26"/>
      <w:shd w:val="clear" w:color="auto" w:fill="FFFFFF"/>
    </w:rPr>
  </w:style>
  <w:style w:type="character" w:customStyle="1" w:styleId="Bodytext">
    <w:name w:val="Body text_"/>
    <w:basedOn w:val="a0"/>
    <w:link w:val="1"/>
    <w:uiPriority w:val="99"/>
    <w:rsid w:val="00795933"/>
    <w:rPr>
      <w:rFonts w:ascii="Times New Roman" w:hAnsi="Times New Roman"/>
      <w:sz w:val="27"/>
      <w:szCs w:val="27"/>
      <w:shd w:val="clear" w:color="auto" w:fill="FFFFFF"/>
    </w:rPr>
  </w:style>
  <w:style w:type="character" w:customStyle="1" w:styleId="Bodytext4">
    <w:name w:val="Body text (4)_"/>
    <w:basedOn w:val="a0"/>
    <w:link w:val="Bodytext41"/>
    <w:uiPriority w:val="99"/>
    <w:rsid w:val="00795933"/>
    <w:rPr>
      <w:rFonts w:ascii="Times New Roman" w:hAnsi="Times New Roman"/>
      <w:b/>
      <w:bCs/>
      <w:sz w:val="20"/>
      <w:szCs w:val="20"/>
      <w:shd w:val="clear" w:color="auto" w:fill="FFFFFF"/>
    </w:rPr>
  </w:style>
  <w:style w:type="character" w:customStyle="1" w:styleId="Bodytext40">
    <w:name w:val="Body text (4)"/>
    <w:basedOn w:val="Bodytext4"/>
    <w:uiPriority w:val="99"/>
    <w:rsid w:val="00795933"/>
    <w:rPr>
      <w:rFonts w:ascii="Times New Roman" w:hAnsi="Times New Roman"/>
      <w:b/>
      <w:bCs/>
      <w:sz w:val="20"/>
      <w:szCs w:val="20"/>
      <w:shd w:val="clear" w:color="auto" w:fill="FFFFFF"/>
    </w:rPr>
  </w:style>
  <w:style w:type="character" w:customStyle="1" w:styleId="Picturecaption">
    <w:name w:val="Picture caption_"/>
    <w:basedOn w:val="a0"/>
    <w:link w:val="Picturecaption1"/>
    <w:uiPriority w:val="99"/>
    <w:rsid w:val="00795933"/>
    <w:rPr>
      <w:rFonts w:ascii="Times New Roman" w:hAnsi="Times New Roman"/>
      <w:b/>
      <w:bCs/>
      <w:sz w:val="25"/>
      <w:szCs w:val="25"/>
      <w:shd w:val="clear" w:color="auto" w:fill="FFFFFF"/>
    </w:rPr>
  </w:style>
  <w:style w:type="character" w:customStyle="1" w:styleId="Picturecaption0">
    <w:name w:val="Picture caption"/>
    <w:basedOn w:val="Picturecaption"/>
    <w:uiPriority w:val="99"/>
    <w:rsid w:val="00795933"/>
    <w:rPr>
      <w:rFonts w:ascii="Times New Roman" w:hAnsi="Times New Roman"/>
      <w:b/>
      <w:bCs/>
      <w:sz w:val="25"/>
      <w:szCs w:val="25"/>
      <w:shd w:val="clear" w:color="auto" w:fill="FFFFFF"/>
    </w:rPr>
  </w:style>
  <w:style w:type="character" w:customStyle="1" w:styleId="Heading1">
    <w:name w:val="Heading #1_"/>
    <w:basedOn w:val="a0"/>
    <w:link w:val="Heading11"/>
    <w:uiPriority w:val="99"/>
    <w:rsid w:val="00795933"/>
    <w:rPr>
      <w:rFonts w:ascii="Times New Roman" w:hAnsi="Times New Roman"/>
      <w:b/>
      <w:bCs/>
      <w:sz w:val="27"/>
      <w:szCs w:val="27"/>
      <w:shd w:val="clear" w:color="auto" w:fill="FFFFFF"/>
    </w:rPr>
  </w:style>
  <w:style w:type="character" w:customStyle="1" w:styleId="Heading10">
    <w:name w:val="Heading #1"/>
    <w:basedOn w:val="Heading1"/>
    <w:uiPriority w:val="99"/>
    <w:rsid w:val="00795933"/>
    <w:rPr>
      <w:rFonts w:ascii="Times New Roman" w:hAnsi="Times New Roman"/>
      <w:b/>
      <w:bCs/>
      <w:sz w:val="27"/>
      <w:szCs w:val="27"/>
      <w:shd w:val="clear" w:color="auto" w:fill="FFFFFF"/>
    </w:rPr>
  </w:style>
  <w:style w:type="paragraph" w:customStyle="1" w:styleId="1">
    <w:name w:val="Основной текст1"/>
    <w:basedOn w:val="a"/>
    <w:link w:val="Bodytext"/>
    <w:uiPriority w:val="99"/>
    <w:rsid w:val="00795933"/>
    <w:pPr>
      <w:shd w:val="clear" w:color="auto" w:fill="FFFFFF"/>
      <w:spacing w:after="0" w:line="240" w:lineRule="atLeast"/>
    </w:pPr>
    <w:rPr>
      <w:rFonts w:ascii="Times New Roman" w:hAnsi="Times New Roman"/>
      <w:sz w:val="27"/>
      <w:szCs w:val="27"/>
    </w:rPr>
  </w:style>
  <w:style w:type="paragraph" w:customStyle="1" w:styleId="Bodytext41">
    <w:name w:val="Body text (4)1"/>
    <w:basedOn w:val="a"/>
    <w:link w:val="Bodytext4"/>
    <w:uiPriority w:val="99"/>
    <w:rsid w:val="00795933"/>
    <w:pPr>
      <w:shd w:val="clear" w:color="auto" w:fill="FFFFFF"/>
      <w:spacing w:before="300" w:after="0" w:line="254" w:lineRule="exact"/>
      <w:jc w:val="both"/>
    </w:pPr>
    <w:rPr>
      <w:rFonts w:ascii="Times New Roman" w:hAnsi="Times New Roman"/>
      <w:b/>
      <w:bCs/>
      <w:sz w:val="20"/>
      <w:szCs w:val="20"/>
    </w:rPr>
  </w:style>
  <w:style w:type="paragraph" w:customStyle="1" w:styleId="Picturecaption1">
    <w:name w:val="Picture caption1"/>
    <w:basedOn w:val="a"/>
    <w:link w:val="Picturecaption"/>
    <w:uiPriority w:val="99"/>
    <w:rsid w:val="00795933"/>
    <w:pPr>
      <w:shd w:val="clear" w:color="auto" w:fill="FFFFFF"/>
      <w:spacing w:after="0" w:line="240" w:lineRule="atLeast"/>
    </w:pPr>
    <w:rPr>
      <w:rFonts w:ascii="Times New Roman" w:hAnsi="Times New Roman"/>
      <w:b/>
      <w:bCs/>
      <w:sz w:val="25"/>
      <w:szCs w:val="25"/>
    </w:rPr>
  </w:style>
  <w:style w:type="paragraph" w:customStyle="1" w:styleId="Heading11">
    <w:name w:val="Heading #11"/>
    <w:basedOn w:val="a"/>
    <w:link w:val="Heading1"/>
    <w:uiPriority w:val="99"/>
    <w:rsid w:val="00795933"/>
    <w:pPr>
      <w:shd w:val="clear" w:color="auto" w:fill="FFFFFF"/>
      <w:spacing w:before="540" w:after="0" w:line="322" w:lineRule="exact"/>
      <w:jc w:val="center"/>
      <w:outlineLvl w:val="0"/>
    </w:pPr>
    <w:rPr>
      <w:rFonts w:ascii="Times New Roman" w:hAnsi="Times New Roman"/>
      <w:b/>
      <w:bCs/>
      <w:sz w:val="27"/>
      <w:szCs w:val="27"/>
    </w:rPr>
  </w:style>
  <w:style w:type="paragraph" w:styleId="a3">
    <w:name w:val="Balloon Text"/>
    <w:basedOn w:val="a"/>
    <w:link w:val="a4"/>
    <w:uiPriority w:val="99"/>
    <w:semiHidden/>
    <w:unhideWhenUsed/>
    <w:rsid w:val="007959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59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2507</Words>
  <Characters>14293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dc:creator>
  <cp:keywords/>
  <dc:description/>
  <cp:lastModifiedBy>ARM</cp:lastModifiedBy>
  <cp:revision>2</cp:revision>
  <dcterms:created xsi:type="dcterms:W3CDTF">2018-03-05T14:40:00Z</dcterms:created>
  <dcterms:modified xsi:type="dcterms:W3CDTF">2018-03-05T14:40:00Z</dcterms:modified>
</cp:coreProperties>
</file>